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9BCA3E" w14:textId="77777777" w:rsidR="00031A35" w:rsidRPr="00031A35" w:rsidRDefault="00031A35" w:rsidP="00654BDD">
      <w:pPr>
        <w:widowControl w:val="0"/>
        <w:suppressAutoHyphens/>
        <w:spacing w:after="120" w:line="360" w:lineRule="auto"/>
        <w:jc w:val="right"/>
        <w:rPr>
          <w:rFonts w:ascii="Arial" w:eastAsia="Lucida Sans Unicode" w:hAnsi="Arial" w:cs="Arial"/>
          <w:sz w:val="24"/>
          <w:szCs w:val="24"/>
        </w:rPr>
      </w:pPr>
      <w:r w:rsidRPr="00031A35">
        <w:rPr>
          <w:rFonts w:ascii="Arial" w:eastAsia="Lucida Sans Unicode" w:hAnsi="Arial" w:cs="Arial"/>
          <w:sz w:val="24"/>
          <w:szCs w:val="24"/>
        </w:rPr>
        <w:t>Załącznik nr 1 do Zapytania ofertowego</w:t>
      </w:r>
    </w:p>
    <w:p w14:paraId="60AA8084" w14:textId="77777777" w:rsidR="00031A35" w:rsidRPr="00031A35" w:rsidRDefault="00031A35" w:rsidP="00654BDD">
      <w:pPr>
        <w:widowControl w:val="0"/>
        <w:tabs>
          <w:tab w:val="left" w:pos="5280"/>
        </w:tabs>
        <w:suppressAutoHyphens/>
        <w:spacing w:after="120" w:line="360" w:lineRule="auto"/>
        <w:rPr>
          <w:rFonts w:ascii="Arial" w:eastAsia="Lucida Sans Unicode" w:hAnsi="Arial" w:cs="Arial"/>
          <w:sz w:val="24"/>
          <w:szCs w:val="24"/>
        </w:rPr>
      </w:pPr>
      <w:r w:rsidRPr="00031A35">
        <w:rPr>
          <w:rFonts w:ascii="Arial" w:eastAsia="Lucida Sans Unicode" w:hAnsi="Arial" w:cs="Arial"/>
          <w:sz w:val="24"/>
          <w:szCs w:val="24"/>
        </w:rPr>
        <w:tab/>
      </w:r>
    </w:p>
    <w:p w14:paraId="0811398C" w14:textId="77777777" w:rsidR="00031A35" w:rsidRPr="00031A35" w:rsidRDefault="00031A35" w:rsidP="00654BDD">
      <w:p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Arial" w:hAnsi="Arial" w:cs="Arial"/>
          <w:b/>
          <w:sz w:val="24"/>
          <w:szCs w:val="24"/>
        </w:rPr>
      </w:pPr>
    </w:p>
    <w:p w14:paraId="17D9716D" w14:textId="77777777" w:rsidR="00031A35" w:rsidRPr="00031A35" w:rsidRDefault="00031A35" w:rsidP="00654BDD">
      <w:pPr>
        <w:widowControl w:val="0"/>
        <w:suppressAutoHyphens/>
        <w:spacing w:after="120" w:line="360" w:lineRule="auto"/>
        <w:jc w:val="center"/>
        <w:rPr>
          <w:rFonts w:ascii="Arial" w:eastAsia="Lucida Sans Unicode" w:hAnsi="Arial" w:cs="Arial"/>
          <w:b/>
          <w:sz w:val="24"/>
          <w:szCs w:val="24"/>
        </w:rPr>
      </w:pPr>
      <w:r w:rsidRPr="00031A35">
        <w:rPr>
          <w:rFonts w:ascii="Arial" w:eastAsia="Lucida Sans Unicode" w:hAnsi="Arial" w:cs="Arial"/>
          <w:b/>
          <w:sz w:val="24"/>
          <w:szCs w:val="24"/>
        </w:rPr>
        <w:t>OFERTA</w:t>
      </w:r>
    </w:p>
    <w:tbl>
      <w:tblPr>
        <w:tblW w:w="10672" w:type="dxa"/>
        <w:tblInd w:w="-459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514"/>
        <w:gridCol w:w="6158"/>
      </w:tblGrid>
      <w:tr w:rsidR="00031A35" w:rsidRPr="00031A35" w14:paraId="76F44266" w14:textId="77777777" w:rsidTr="00B1395E">
        <w:trPr>
          <w:trHeight w:val="1049"/>
        </w:trPr>
        <w:tc>
          <w:tcPr>
            <w:tcW w:w="45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BE1139B" w14:textId="77777777" w:rsidR="00031A35" w:rsidRPr="00031A35" w:rsidRDefault="00031A35" w:rsidP="00654BDD">
            <w:pPr>
              <w:keepNext/>
              <w:widowControl w:val="0"/>
              <w:suppressAutoHyphens/>
              <w:autoSpaceDN w:val="0"/>
              <w:jc w:val="both"/>
              <w:textAlignment w:val="baseline"/>
              <w:outlineLvl w:val="8"/>
              <w:rPr>
                <w:rFonts w:ascii="Arial" w:eastAsia="Lucida Sans Unicode" w:hAnsi="Arial" w:cs="Arial"/>
                <w:b/>
                <w:kern w:val="3"/>
                <w:sz w:val="24"/>
                <w:szCs w:val="24"/>
                <w:lang w:eastAsia="zh-CN" w:bidi="hi-IN"/>
              </w:rPr>
            </w:pPr>
            <w:r w:rsidRPr="00031A35">
              <w:rPr>
                <w:rFonts w:ascii="Arial" w:eastAsia="Lucida Sans Unicode" w:hAnsi="Arial" w:cs="Arial"/>
                <w:b/>
                <w:kern w:val="3"/>
                <w:sz w:val="24"/>
                <w:szCs w:val="24"/>
                <w:lang w:eastAsia="zh-CN" w:bidi="hi-IN"/>
              </w:rPr>
              <w:t>Przedmiot zamówienia</w:t>
            </w:r>
          </w:p>
        </w:tc>
        <w:tc>
          <w:tcPr>
            <w:tcW w:w="6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4B9CCD7" w14:textId="293F9CC1" w:rsidR="00031A35" w:rsidRPr="00031A35" w:rsidRDefault="00D86278" w:rsidP="00654BDD">
            <w:pPr>
              <w:widowControl w:val="0"/>
              <w:suppressAutoHyphens/>
              <w:autoSpaceDN w:val="0"/>
              <w:ind w:left="33"/>
              <w:jc w:val="both"/>
              <w:textAlignment w:val="baseline"/>
              <w:rPr>
                <w:rFonts w:ascii="Arial" w:eastAsia="Lucida Sans Unicode" w:hAnsi="Arial" w:cs="Arial"/>
                <w:bCs/>
                <w:kern w:val="3"/>
                <w:sz w:val="24"/>
                <w:szCs w:val="24"/>
                <w:shd w:val="clear" w:color="auto" w:fill="FFFFFF"/>
                <w:lang w:eastAsia="zh-CN" w:bidi="hi-IN"/>
              </w:rPr>
            </w:pPr>
            <w:r w:rsidRPr="00D86278">
              <w:rPr>
                <w:rFonts w:ascii="Arial" w:eastAsia="Lucida Sans Unicode" w:hAnsi="Arial" w:cs="Arial"/>
                <w:bCs/>
                <w:kern w:val="3"/>
                <w:sz w:val="24"/>
                <w:szCs w:val="24"/>
                <w:shd w:val="clear" w:color="auto" w:fill="FFFFFF"/>
                <w:lang w:eastAsia="zh-CN" w:bidi="hi-IN"/>
              </w:rPr>
              <w:t>Sporządzenie ekspertyzy stanu technicznego wiaduktu w ciągu drogi powiatowej nr 5205W (Płock) - gr. miasta - Draganie - Proboszczewice</w:t>
            </w:r>
          </w:p>
        </w:tc>
      </w:tr>
      <w:tr w:rsidR="00031A35" w:rsidRPr="00031A35" w14:paraId="27B1988E" w14:textId="77777777" w:rsidTr="00B1395E">
        <w:tc>
          <w:tcPr>
            <w:tcW w:w="4514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3A42B48" w14:textId="77777777" w:rsidR="00031A35" w:rsidRPr="00031A35" w:rsidRDefault="00031A35" w:rsidP="00654BDD">
            <w:pPr>
              <w:keepNext/>
              <w:widowControl w:val="0"/>
              <w:suppressAutoHyphens/>
              <w:autoSpaceDN w:val="0"/>
              <w:jc w:val="both"/>
              <w:textAlignment w:val="baseline"/>
              <w:outlineLvl w:val="8"/>
              <w:rPr>
                <w:rFonts w:ascii="Arial" w:eastAsia="Lucida Sans Unicode" w:hAnsi="Arial" w:cs="Arial"/>
                <w:b/>
                <w:kern w:val="3"/>
                <w:sz w:val="24"/>
                <w:szCs w:val="24"/>
                <w:lang w:eastAsia="zh-CN" w:bidi="hi-IN"/>
              </w:rPr>
            </w:pPr>
            <w:r w:rsidRPr="00031A35">
              <w:rPr>
                <w:rFonts w:ascii="Arial" w:eastAsia="Lucida Sans Unicode" w:hAnsi="Arial" w:cs="Arial"/>
                <w:b/>
                <w:kern w:val="3"/>
                <w:sz w:val="24"/>
                <w:szCs w:val="24"/>
                <w:lang w:eastAsia="zh-CN" w:bidi="hi-IN"/>
              </w:rPr>
              <w:t>Zamawiający</w:t>
            </w:r>
          </w:p>
        </w:tc>
        <w:tc>
          <w:tcPr>
            <w:tcW w:w="615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C1D361C" w14:textId="77777777" w:rsidR="00031A35" w:rsidRPr="00031A35" w:rsidRDefault="00031A35" w:rsidP="00654BDD">
            <w:pPr>
              <w:widowControl w:val="0"/>
              <w:suppressAutoHyphens/>
              <w:autoSpaceDN w:val="0"/>
              <w:jc w:val="both"/>
              <w:textAlignment w:val="baseline"/>
              <w:rPr>
                <w:rFonts w:ascii="Arial" w:eastAsia="Lucida Sans Unicode" w:hAnsi="Arial" w:cs="Arial"/>
                <w:kern w:val="3"/>
                <w:sz w:val="24"/>
                <w:szCs w:val="24"/>
                <w:lang w:eastAsia="zh-CN" w:bidi="hi-IN"/>
              </w:rPr>
            </w:pPr>
            <w:r w:rsidRPr="00031A35">
              <w:rPr>
                <w:rFonts w:ascii="Arial" w:eastAsia="SimSun" w:hAnsi="Arial" w:cs="Arial"/>
                <w:color w:val="000000"/>
                <w:kern w:val="3"/>
                <w:sz w:val="24"/>
                <w:szCs w:val="24"/>
                <w:lang w:eastAsia="zh-CN" w:bidi="hi-IN"/>
              </w:rPr>
              <w:t>Powiat Płocki – Zarząd Dróg Powiatowych w Płocku</w:t>
            </w:r>
          </w:p>
        </w:tc>
      </w:tr>
      <w:tr w:rsidR="00031A35" w:rsidRPr="00031A35" w14:paraId="2D7BE66A" w14:textId="77777777" w:rsidTr="00B1395E">
        <w:trPr>
          <w:trHeight w:val="1341"/>
        </w:trPr>
        <w:tc>
          <w:tcPr>
            <w:tcW w:w="4514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33644E5" w14:textId="77777777" w:rsidR="00031A35" w:rsidRPr="00031A35" w:rsidRDefault="00031A35" w:rsidP="00654BDD">
            <w:pPr>
              <w:keepNext/>
              <w:widowControl w:val="0"/>
              <w:suppressAutoHyphens/>
              <w:autoSpaceDN w:val="0"/>
              <w:jc w:val="both"/>
              <w:textAlignment w:val="baseline"/>
              <w:outlineLvl w:val="5"/>
              <w:rPr>
                <w:rFonts w:ascii="Arial" w:eastAsia="Lucida Sans Unicode" w:hAnsi="Arial" w:cs="Arial"/>
                <w:b/>
                <w:kern w:val="3"/>
                <w:sz w:val="24"/>
                <w:szCs w:val="24"/>
                <w:lang w:eastAsia="zh-CN" w:bidi="hi-IN"/>
              </w:rPr>
            </w:pPr>
            <w:r w:rsidRPr="00031A35">
              <w:rPr>
                <w:rFonts w:ascii="Arial" w:eastAsia="Lucida Sans Unicode" w:hAnsi="Arial" w:cs="Arial"/>
                <w:b/>
                <w:kern w:val="3"/>
                <w:sz w:val="24"/>
                <w:szCs w:val="24"/>
                <w:lang w:eastAsia="zh-CN" w:bidi="hi-IN"/>
              </w:rPr>
              <w:t>Wykonawca</w:t>
            </w:r>
          </w:p>
        </w:tc>
        <w:tc>
          <w:tcPr>
            <w:tcW w:w="615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3FDDFB5" w14:textId="77777777" w:rsidR="00031A35" w:rsidRPr="00031A35" w:rsidRDefault="00031A35" w:rsidP="00654BDD">
            <w:pPr>
              <w:widowControl w:val="0"/>
              <w:suppressAutoHyphens/>
              <w:autoSpaceDN w:val="0"/>
              <w:jc w:val="both"/>
              <w:textAlignment w:val="baseline"/>
              <w:rPr>
                <w:rFonts w:ascii="Arial" w:eastAsia="Lucida Sans Unicode" w:hAnsi="Arial" w:cs="Arial"/>
                <w:b/>
                <w:b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031A35" w:rsidRPr="00031A35" w14:paraId="51275ADA" w14:textId="77777777" w:rsidTr="00B1395E">
        <w:trPr>
          <w:trHeight w:val="1792"/>
        </w:trPr>
        <w:tc>
          <w:tcPr>
            <w:tcW w:w="4514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5434B2D" w14:textId="30262494" w:rsidR="00031A35" w:rsidRPr="00031A35" w:rsidRDefault="00031A35" w:rsidP="00654BDD">
            <w:pPr>
              <w:keepNext/>
              <w:widowControl w:val="0"/>
              <w:suppressAutoHyphens/>
              <w:autoSpaceDN w:val="0"/>
              <w:jc w:val="both"/>
              <w:textAlignment w:val="baseline"/>
              <w:outlineLvl w:val="8"/>
              <w:rPr>
                <w:rFonts w:ascii="Arial" w:eastAsia="Lucida Sans Unicode" w:hAnsi="Arial" w:cs="Arial"/>
                <w:b/>
                <w:bCs/>
                <w:kern w:val="3"/>
                <w:sz w:val="24"/>
                <w:szCs w:val="24"/>
                <w:lang w:eastAsia="zh-CN" w:bidi="hi-IN"/>
              </w:rPr>
            </w:pPr>
            <w:r w:rsidRPr="00031A35">
              <w:rPr>
                <w:rFonts w:ascii="Arial" w:eastAsia="Lucida Sans Unicode" w:hAnsi="Arial" w:cs="Arial"/>
                <w:b/>
                <w:kern w:val="3"/>
                <w:sz w:val="24"/>
                <w:szCs w:val="24"/>
                <w:lang w:eastAsia="zh-CN" w:bidi="hi-IN"/>
              </w:rPr>
              <w:t>C</w:t>
            </w:r>
            <w:r w:rsidRPr="00031A35">
              <w:rPr>
                <w:rFonts w:ascii="Arial" w:eastAsia="Lucida Sans Unicode" w:hAnsi="Arial" w:cs="Arial"/>
                <w:b/>
                <w:bCs/>
                <w:kern w:val="3"/>
                <w:sz w:val="24"/>
                <w:szCs w:val="24"/>
                <w:lang w:eastAsia="zh-CN" w:bidi="hi-IN"/>
              </w:rPr>
              <w:t>ena ofertowa</w:t>
            </w:r>
          </w:p>
        </w:tc>
        <w:tc>
          <w:tcPr>
            <w:tcW w:w="615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5D3A1D9" w14:textId="2D101BE6" w:rsidR="00924D39" w:rsidRPr="00924D39" w:rsidRDefault="00924D39" w:rsidP="00924D39">
            <w:pPr>
              <w:widowControl w:val="0"/>
              <w:suppressAutoHyphens/>
              <w:autoSpaceDN w:val="0"/>
              <w:snapToGrid w:val="0"/>
              <w:spacing w:before="120" w:after="120" w:line="360" w:lineRule="auto"/>
              <w:jc w:val="both"/>
              <w:textAlignment w:val="baseline"/>
              <w:rPr>
                <w:rFonts w:ascii="Arial" w:eastAsia="Lucida Sans Unicode" w:hAnsi="Arial" w:cs="Arial"/>
                <w:kern w:val="3"/>
                <w:sz w:val="24"/>
                <w:szCs w:val="24"/>
                <w:lang w:eastAsia="zh-CN" w:bidi="hi-IN"/>
              </w:rPr>
            </w:pPr>
            <w:r w:rsidRPr="00924D39">
              <w:rPr>
                <w:rFonts w:ascii="Arial" w:eastAsia="Lucida Sans Unicode" w:hAnsi="Arial" w:cs="Arial"/>
                <w:kern w:val="3"/>
                <w:sz w:val="24"/>
                <w:szCs w:val="24"/>
                <w:lang w:eastAsia="zh-CN" w:bidi="hi-IN"/>
              </w:rPr>
              <w:t>…........................... zł netto</w:t>
            </w:r>
          </w:p>
          <w:p w14:paraId="43A8292B" w14:textId="2DF832EC" w:rsidR="00924D39" w:rsidRPr="00924D39" w:rsidRDefault="00924D39" w:rsidP="00924D39">
            <w:pPr>
              <w:widowControl w:val="0"/>
              <w:suppressAutoHyphens/>
              <w:autoSpaceDN w:val="0"/>
              <w:snapToGrid w:val="0"/>
              <w:spacing w:after="120" w:line="360" w:lineRule="auto"/>
              <w:jc w:val="both"/>
              <w:textAlignment w:val="baseline"/>
              <w:rPr>
                <w:rFonts w:ascii="Arial" w:eastAsia="Lucida Sans Unicode" w:hAnsi="Arial" w:cs="Arial"/>
                <w:kern w:val="3"/>
                <w:sz w:val="24"/>
                <w:szCs w:val="24"/>
                <w:lang w:eastAsia="zh-CN" w:bidi="hi-IN"/>
              </w:rPr>
            </w:pPr>
            <w:r w:rsidRPr="00924D39">
              <w:rPr>
                <w:rFonts w:ascii="Arial" w:eastAsia="Lucida Sans Unicode" w:hAnsi="Arial" w:cs="Arial"/>
                <w:kern w:val="3"/>
                <w:sz w:val="24"/>
                <w:szCs w:val="24"/>
                <w:lang w:eastAsia="zh-CN" w:bidi="hi-IN"/>
              </w:rPr>
              <w:t>+ podatek VAT 23% …………………………….……….. zł</w:t>
            </w:r>
          </w:p>
          <w:p w14:paraId="66DD4184" w14:textId="3A825FA2" w:rsidR="00031A35" w:rsidRPr="00031A35" w:rsidRDefault="00924D39" w:rsidP="00924D39">
            <w:pPr>
              <w:widowControl w:val="0"/>
              <w:suppressAutoHyphens/>
              <w:autoSpaceDN w:val="0"/>
              <w:snapToGrid w:val="0"/>
              <w:spacing w:after="120" w:line="360" w:lineRule="auto"/>
              <w:jc w:val="both"/>
              <w:textAlignment w:val="baseline"/>
              <w:rPr>
                <w:rFonts w:ascii="Arial" w:eastAsia="Lucida Sans Unicode" w:hAnsi="Arial" w:cs="Arial"/>
                <w:b/>
                <w:kern w:val="3"/>
                <w:sz w:val="24"/>
                <w:szCs w:val="24"/>
                <w:lang w:eastAsia="zh-CN" w:bidi="hi-IN"/>
              </w:rPr>
            </w:pPr>
            <w:r w:rsidRPr="00924D39">
              <w:rPr>
                <w:rFonts w:ascii="Arial" w:eastAsia="Lucida Sans Unicode" w:hAnsi="Arial" w:cs="Arial"/>
                <w:b/>
                <w:kern w:val="3"/>
                <w:sz w:val="24"/>
                <w:szCs w:val="24"/>
                <w:lang w:eastAsia="zh-CN" w:bidi="hi-IN"/>
              </w:rPr>
              <w:t>Razem brutto: ………………………………………….. zł</w:t>
            </w:r>
          </w:p>
        </w:tc>
      </w:tr>
      <w:tr w:rsidR="00031A35" w:rsidRPr="00031A35" w14:paraId="36512CA2" w14:textId="77777777" w:rsidTr="00B1395E">
        <w:tc>
          <w:tcPr>
            <w:tcW w:w="4514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DD542F2" w14:textId="77777777" w:rsidR="00031A35" w:rsidRPr="00031A35" w:rsidRDefault="00031A35" w:rsidP="00654BDD">
            <w:pPr>
              <w:widowControl w:val="0"/>
              <w:suppressAutoHyphens/>
              <w:autoSpaceDN w:val="0"/>
              <w:snapToGrid w:val="0"/>
              <w:jc w:val="both"/>
              <w:textAlignment w:val="baseline"/>
              <w:rPr>
                <w:rFonts w:ascii="Arial" w:eastAsia="Lucida Sans Unicode" w:hAnsi="Arial" w:cs="Arial"/>
                <w:b/>
                <w:kern w:val="3"/>
                <w:sz w:val="24"/>
                <w:szCs w:val="24"/>
                <w:lang w:eastAsia="zh-CN" w:bidi="hi-IN"/>
              </w:rPr>
            </w:pPr>
            <w:r w:rsidRPr="00031A35">
              <w:rPr>
                <w:rFonts w:ascii="Arial" w:eastAsia="Lucida Sans Unicode" w:hAnsi="Arial" w:cs="Arial"/>
                <w:b/>
                <w:kern w:val="3"/>
                <w:sz w:val="24"/>
                <w:szCs w:val="24"/>
                <w:lang w:eastAsia="zh-CN" w:bidi="hi-IN"/>
              </w:rPr>
              <w:t>Pozostałe kryteria oceny ofert</w:t>
            </w:r>
          </w:p>
        </w:tc>
        <w:tc>
          <w:tcPr>
            <w:tcW w:w="615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9763161" w14:textId="77777777" w:rsidR="00031A35" w:rsidRPr="00031A35" w:rsidRDefault="00031A35" w:rsidP="00654BDD">
            <w:pPr>
              <w:widowControl w:val="0"/>
              <w:suppressAutoHyphens/>
              <w:autoSpaceDN w:val="0"/>
              <w:snapToGrid w:val="0"/>
              <w:jc w:val="both"/>
              <w:textAlignment w:val="baseline"/>
              <w:rPr>
                <w:rFonts w:ascii="Arial" w:eastAsia="Lucida Sans Unicode" w:hAnsi="Arial" w:cs="Arial"/>
                <w:b/>
                <w:bCs/>
                <w:kern w:val="3"/>
                <w:sz w:val="24"/>
                <w:szCs w:val="24"/>
                <w:lang w:eastAsia="zh-CN" w:bidi="hi-IN"/>
              </w:rPr>
            </w:pPr>
            <w:r w:rsidRPr="00031A35">
              <w:rPr>
                <w:rFonts w:ascii="Arial" w:eastAsia="Lucida Sans Unicode" w:hAnsi="Arial" w:cs="Arial"/>
                <w:b/>
                <w:bCs/>
                <w:kern w:val="3"/>
                <w:sz w:val="24"/>
                <w:szCs w:val="24"/>
                <w:lang w:eastAsia="zh-CN" w:bidi="hi-IN"/>
              </w:rPr>
              <w:t>----------------------------</w:t>
            </w:r>
          </w:p>
        </w:tc>
      </w:tr>
      <w:tr w:rsidR="00031A35" w:rsidRPr="00031A35" w14:paraId="4C1862AA" w14:textId="77777777" w:rsidTr="00B1395E">
        <w:tc>
          <w:tcPr>
            <w:tcW w:w="4514" w:type="dxa"/>
            <w:tcBorders>
              <w:left w:val="single" w:sz="8" w:space="0" w:color="000000"/>
              <w:bottom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32A06E2" w14:textId="77777777" w:rsidR="00031A35" w:rsidRPr="00031A35" w:rsidRDefault="00031A35" w:rsidP="00654BDD">
            <w:pPr>
              <w:widowControl w:val="0"/>
              <w:tabs>
                <w:tab w:val="left" w:pos="360"/>
                <w:tab w:val="left" w:pos="430"/>
                <w:tab w:val="left" w:pos="500"/>
                <w:tab w:val="left" w:pos="570"/>
                <w:tab w:val="left" w:pos="640"/>
                <w:tab w:val="left" w:pos="710"/>
                <w:tab w:val="left" w:pos="780"/>
              </w:tabs>
              <w:suppressAutoHyphens/>
              <w:autoSpaceDN w:val="0"/>
              <w:snapToGrid w:val="0"/>
              <w:jc w:val="both"/>
              <w:textAlignment w:val="baseline"/>
              <w:rPr>
                <w:rFonts w:ascii="Arial" w:eastAsia="Lucida Sans Unicode" w:hAnsi="Arial" w:cs="Arial"/>
                <w:kern w:val="3"/>
                <w:sz w:val="24"/>
                <w:szCs w:val="24"/>
                <w:lang w:eastAsia="zh-CN" w:bidi="hi-IN"/>
              </w:rPr>
            </w:pPr>
            <w:r w:rsidRPr="00031A35">
              <w:rPr>
                <w:rFonts w:ascii="Arial" w:eastAsia="Lucida Sans Unicode" w:hAnsi="Arial" w:cs="Arial"/>
                <w:b/>
                <w:kern w:val="3"/>
                <w:sz w:val="24"/>
                <w:szCs w:val="24"/>
                <w:lang w:eastAsia="zh-CN" w:bidi="hi-IN"/>
              </w:rPr>
              <w:t>Termin realizacji</w:t>
            </w:r>
          </w:p>
        </w:tc>
        <w:tc>
          <w:tcPr>
            <w:tcW w:w="6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E57099B" w14:textId="74DD0EA4" w:rsidR="00031A35" w:rsidRPr="00031A35" w:rsidRDefault="00EF5599" w:rsidP="00654BDD">
            <w:pPr>
              <w:widowControl w:val="0"/>
              <w:tabs>
                <w:tab w:val="left" w:pos="360"/>
                <w:tab w:val="left" w:pos="375"/>
                <w:tab w:val="left" w:pos="687"/>
              </w:tabs>
              <w:suppressAutoHyphens/>
              <w:autoSpaceDN w:val="0"/>
              <w:jc w:val="both"/>
              <w:textAlignment w:val="baseline"/>
              <w:rPr>
                <w:rFonts w:ascii="Arial" w:eastAsia="Lucida Sans Unicode" w:hAnsi="Arial" w:cs="Arial"/>
                <w:b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Arial" w:eastAsia="Lucida Sans Unicode" w:hAnsi="Arial" w:cs="Arial"/>
                <w:kern w:val="3"/>
                <w:sz w:val="24"/>
                <w:szCs w:val="24"/>
                <w:lang w:eastAsia="zh-CN" w:bidi="hi-IN"/>
              </w:rPr>
              <w:t>5 miesięcy</w:t>
            </w:r>
            <w:r w:rsidR="00D86278">
              <w:rPr>
                <w:rFonts w:ascii="Arial" w:eastAsia="Lucida Sans Unicode" w:hAnsi="Arial" w:cs="Arial"/>
                <w:kern w:val="3"/>
                <w:sz w:val="24"/>
                <w:szCs w:val="24"/>
                <w:lang w:eastAsia="zh-CN" w:bidi="hi-IN"/>
              </w:rPr>
              <w:t xml:space="preserve"> </w:t>
            </w:r>
            <w:r w:rsidR="00654BDD">
              <w:rPr>
                <w:rFonts w:ascii="Arial" w:eastAsia="Lucida Sans Unicode" w:hAnsi="Arial" w:cs="Arial"/>
                <w:kern w:val="3"/>
                <w:sz w:val="24"/>
                <w:szCs w:val="24"/>
                <w:lang w:eastAsia="zh-CN" w:bidi="hi-IN"/>
              </w:rPr>
              <w:t xml:space="preserve">od dnia podpisania umowy </w:t>
            </w:r>
          </w:p>
        </w:tc>
      </w:tr>
      <w:tr w:rsidR="00031A35" w:rsidRPr="00031A35" w14:paraId="59ED964D" w14:textId="77777777" w:rsidTr="00B1395E">
        <w:trPr>
          <w:trHeight w:val="1549"/>
        </w:trPr>
        <w:tc>
          <w:tcPr>
            <w:tcW w:w="4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E8DE80D" w14:textId="77777777" w:rsidR="00031A35" w:rsidRPr="00031A35" w:rsidRDefault="00031A35" w:rsidP="00654BDD">
            <w:pPr>
              <w:widowControl w:val="0"/>
              <w:suppressAutoHyphens/>
              <w:autoSpaceDN w:val="0"/>
              <w:ind w:right="-2"/>
              <w:jc w:val="both"/>
              <w:textAlignment w:val="baseline"/>
              <w:rPr>
                <w:rFonts w:ascii="Arial" w:eastAsia="Lucida Sans Unicode" w:hAnsi="Arial" w:cs="Arial"/>
                <w:b/>
                <w:kern w:val="3"/>
                <w:sz w:val="24"/>
                <w:szCs w:val="24"/>
                <w:lang w:eastAsia="zh-CN" w:bidi="hi-IN"/>
              </w:rPr>
            </w:pPr>
            <w:r w:rsidRPr="00031A35">
              <w:rPr>
                <w:rFonts w:ascii="Arial" w:eastAsia="Lucida Sans Unicode" w:hAnsi="Arial" w:cs="Arial"/>
                <w:b/>
                <w:kern w:val="3"/>
                <w:sz w:val="24"/>
                <w:szCs w:val="24"/>
                <w:lang w:eastAsia="zh-CN" w:bidi="hi-IN"/>
              </w:rPr>
              <w:t>Uprawnieni przedstawiciele Wykonawcy na podstawie odpowiednich dokumentów.</w:t>
            </w:r>
          </w:p>
        </w:tc>
        <w:tc>
          <w:tcPr>
            <w:tcW w:w="6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50C21D4" w14:textId="77777777" w:rsidR="00031A35" w:rsidRPr="00031A35" w:rsidRDefault="00031A35" w:rsidP="00654BDD">
            <w:pPr>
              <w:widowControl w:val="0"/>
              <w:suppressAutoHyphens/>
              <w:autoSpaceDN w:val="0"/>
              <w:jc w:val="both"/>
              <w:textAlignment w:val="baseline"/>
              <w:rPr>
                <w:rFonts w:ascii="Arial" w:eastAsia="Lucida Sans Unicode" w:hAnsi="Arial" w:cs="Arial"/>
                <w:kern w:val="3"/>
                <w:sz w:val="24"/>
                <w:szCs w:val="24"/>
                <w:lang w:eastAsia="zh-CN" w:bidi="hi-IN"/>
              </w:rPr>
            </w:pPr>
            <w:r w:rsidRPr="00031A35">
              <w:rPr>
                <w:rFonts w:ascii="Arial" w:eastAsia="Lucida Sans Unicode" w:hAnsi="Arial" w:cs="Arial"/>
                <w:kern w:val="3"/>
                <w:sz w:val="24"/>
                <w:szCs w:val="24"/>
                <w:lang w:eastAsia="zh-CN" w:bidi="hi-IN"/>
              </w:rPr>
              <w:t>1. ............................................................</w:t>
            </w:r>
          </w:p>
          <w:p w14:paraId="3D7A7318" w14:textId="77777777" w:rsidR="00031A35" w:rsidRPr="00031A35" w:rsidRDefault="00031A35" w:rsidP="00654BDD">
            <w:pPr>
              <w:widowControl w:val="0"/>
              <w:suppressAutoHyphens/>
              <w:autoSpaceDN w:val="0"/>
              <w:jc w:val="both"/>
              <w:textAlignment w:val="baseline"/>
              <w:rPr>
                <w:rFonts w:ascii="Arial" w:eastAsia="Lucida Sans Unicode" w:hAnsi="Arial" w:cs="Arial"/>
                <w:kern w:val="3"/>
                <w:sz w:val="24"/>
                <w:szCs w:val="24"/>
                <w:lang w:eastAsia="zh-CN" w:bidi="hi-IN"/>
              </w:rPr>
            </w:pPr>
            <w:r w:rsidRPr="00031A35">
              <w:rPr>
                <w:rFonts w:ascii="Arial" w:eastAsia="Lucida Sans Unicode" w:hAnsi="Arial" w:cs="Arial"/>
                <w:kern w:val="3"/>
                <w:sz w:val="24"/>
                <w:szCs w:val="24"/>
                <w:lang w:eastAsia="zh-CN" w:bidi="hi-IN"/>
              </w:rPr>
              <w:t>2. ............................................................</w:t>
            </w:r>
          </w:p>
          <w:p w14:paraId="1D9E3896" w14:textId="77777777" w:rsidR="00031A35" w:rsidRPr="00031A35" w:rsidRDefault="00031A35" w:rsidP="00654BDD">
            <w:pPr>
              <w:widowControl w:val="0"/>
              <w:suppressAutoHyphens/>
              <w:autoSpaceDN w:val="0"/>
              <w:jc w:val="both"/>
              <w:textAlignment w:val="baseline"/>
              <w:rPr>
                <w:rFonts w:ascii="Arial" w:eastAsia="Lucida Sans Unicode" w:hAnsi="Arial" w:cs="Arial"/>
                <w:kern w:val="3"/>
                <w:sz w:val="24"/>
                <w:szCs w:val="24"/>
                <w:lang w:eastAsia="zh-CN" w:bidi="hi-IN"/>
              </w:rPr>
            </w:pPr>
            <w:r w:rsidRPr="00031A35">
              <w:rPr>
                <w:rFonts w:ascii="Arial" w:eastAsia="Lucida Sans Unicode" w:hAnsi="Arial" w:cs="Arial"/>
                <w:kern w:val="3"/>
                <w:sz w:val="24"/>
                <w:szCs w:val="24"/>
                <w:lang w:eastAsia="zh-CN" w:bidi="hi-IN"/>
              </w:rPr>
              <w:t>3. ............................................................</w:t>
            </w:r>
          </w:p>
        </w:tc>
      </w:tr>
      <w:tr w:rsidR="00031A35" w:rsidRPr="00031A35" w14:paraId="3C1CDC9C" w14:textId="77777777" w:rsidTr="00B1395E">
        <w:trPr>
          <w:trHeight w:val="1549"/>
        </w:trPr>
        <w:tc>
          <w:tcPr>
            <w:tcW w:w="451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AABF093" w14:textId="77777777" w:rsidR="00031A35" w:rsidRPr="00031A35" w:rsidRDefault="00031A35" w:rsidP="00654BDD">
            <w:pPr>
              <w:widowControl w:val="0"/>
              <w:suppressAutoHyphens/>
              <w:autoSpaceDN w:val="0"/>
              <w:spacing w:line="360" w:lineRule="auto"/>
              <w:ind w:right="-2"/>
              <w:jc w:val="both"/>
              <w:textAlignment w:val="baseline"/>
              <w:rPr>
                <w:rFonts w:ascii="Arial" w:eastAsia="Lucida Sans Unicode" w:hAnsi="Arial" w:cs="Arial"/>
                <w:b/>
                <w:kern w:val="3"/>
                <w:sz w:val="24"/>
                <w:szCs w:val="24"/>
                <w:lang w:eastAsia="zh-CN" w:bidi="hi-IN"/>
              </w:rPr>
            </w:pPr>
            <w:r w:rsidRPr="00031A35">
              <w:rPr>
                <w:rFonts w:ascii="Arial" w:eastAsia="Lucida Sans Unicode" w:hAnsi="Arial" w:cs="Arial"/>
                <w:b/>
                <w:kern w:val="3"/>
                <w:sz w:val="24"/>
                <w:szCs w:val="24"/>
                <w:lang w:eastAsia="zh-CN" w:bidi="hi-IN"/>
              </w:rPr>
              <w:t>Osoba do kontaktu w sprawie realizacji zamówienia ze strony Wykonawcy</w:t>
            </w:r>
          </w:p>
        </w:tc>
        <w:tc>
          <w:tcPr>
            <w:tcW w:w="615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13900C3" w14:textId="5613D2BC" w:rsidR="00031A35" w:rsidRPr="00031A35" w:rsidRDefault="00031A35" w:rsidP="00654BDD">
            <w:pPr>
              <w:widowControl w:val="0"/>
              <w:suppressAutoHyphens/>
              <w:autoSpaceDN w:val="0"/>
              <w:spacing w:line="360" w:lineRule="auto"/>
              <w:jc w:val="both"/>
              <w:textAlignment w:val="baseline"/>
              <w:rPr>
                <w:rFonts w:ascii="Arial" w:eastAsia="Lucida Sans Unicode" w:hAnsi="Arial" w:cs="Arial"/>
                <w:kern w:val="3"/>
                <w:sz w:val="24"/>
                <w:szCs w:val="24"/>
                <w:lang w:eastAsia="zh-CN" w:bidi="hi-IN"/>
              </w:rPr>
            </w:pPr>
            <w:r w:rsidRPr="00031A35">
              <w:rPr>
                <w:rFonts w:ascii="Arial" w:eastAsia="Lucida Sans Unicode" w:hAnsi="Arial" w:cs="Arial"/>
                <w:kern w:val="3"/>
                <w:sz w:val="24"/>
                <w:szCs w:val="24"/>
                <w:lang w:eastAsia="zh-CN" w:bidi="hi-IN"/>
              </w:rPr>
              <w:t>…………………………………………………………………</w:t>
            </w:r>
          </w:p>
          <w:p w14:paraId="22C33219" w14:textId="77777777" w:rsidR="00031A35" w:rsidRDefault="00031A35" w:rsidP="00654BDD">
            <w:pPr>
              <w:widowControl w:val="0"/>
              <w:suppressAutoHyphens/>
              <w:autoSpaceDN w:val="0"/>
              <w:spacing w:line="360" w:lineRule="auto"/>
              <w:jc w:val="both"/>
              <w:textAlignment w:val="baseline"/>
              <w:rPr>
                <w:rFonts w:ascii="Arial" w:eastAsia="Lucida Sans Unicode" w:hAnsi="Arial" w:cs="Arial"/>
                <w:kern w:val="3"/>
                <w:sz w:val="24"/>
                <w:szCs w:val="24"/>
                <w:lang w:eastAsia="zh-CN" w:bidi="hi-IN"/>
              </w:rPr>
            </w:pPr>
            <w:r w:rsidRPr="00031A35">
              <w:rPr>
                <w:rFonts w:ascii="Arial" w:eastAsia="Lucida Sans Unicode" w:hAnsi="Arial" w:cs="Arial"/>
                <w:kern w:val="3"/>
                <w:sz w:val="24"/>
                <w:szCs w:val="24"/>
                <w:lang w:eastAsia="zh-CN" w:bidi="hi-IN"/>
              </w:rPr>
              <w:t>tel. ……………………………………………………………</w:t>
            </w:r>
          </w:p>
          <w:p w14:paraId="02DEE5A7" w14:textId="6A28CDCF" w:rsidR="00E85CE0" w:rsidRPr="00031A35" w:rsidRDefault="00E85CE0" w:rsidP="00654BDD">
            <w:pPr>
              <w:widowControl w:val="0"/>
              <w:suppressAutoHyphens/>
              <w:autoSpaceDN w:val="0"/>
              <w:spacing w:line="360" w:lineRule="auto"/>
              <w:jc w:val="both"/>
              <w:textAlignment w:val="baseline"/>
              <w:rPr>
                <w:rFonts w:ascii="Arial" w:eastAsia="Lucida Sans Unicode" w:hAnsi="Arial" w:cs="Arial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Arial" w:eastAsia="Lucida Sans Unicode" w:hAnsi="Arial" w:cs="Arial"/>
                <w:kern w:val="3"/>
                <w:sz w:val="24"/>
                <w:szCs w:val="24"/>
                <w:lang w:eastAsia="zh-CN" w:bidi="hi-IN"/>
              </w:rPr>
              <w:t>e-mail: ……………………………………………………….</w:t>
            </w:r>
          </w:p>
        </w:tc>
      </w:tr>
    </w:tbl>
    <w:p w14:paraId="3A4820B4" w14:textId="77777777" w:rsidR="00031A35" w:rsidRPr="00031A35" w:rsidRDefault="00031A35" w:rsidP="00654BDD">
      <w:pPr>
        <w:widowControl w:val="0"/>
        <w:tabs>
          <w:tab w:val="left" w:pos="283"/>
        </w:tabs>
        <w:suppressAutoHyphens/>
        <w:autoSpaceDN w:val="0"/>
        <w:spacing w:after="120" w:line="360" w:lineRule="auto"/>
        <w:jc w:val="both"/>
        <w:textAlignment w:val="baseline"/>
        <w:rPr>
          <w:rFonts w:ascii="Arial" w:eastAsia="Lucida Sans Unicode" w:hAnsi="Arial" w:cs="Arial"/>
          <w:kern w:val="3"/>
          <w:sz w:val="24"/>
          <w:szCs w:val="24"/>
          <w:lang w:eastAsia="zh-CN" w:bidi="hi-IN"/>
        </w:rPr>
      </w:pPr>
    </w:p>
    <w:p w14:paraId="7C1B6451" w14:textId="359E67A8" w:rsidR="00031A35" w:rsidRPr="00031A35" w:rsidRDefault="00031A35" w:rsidP="00654BDD">
      <w:pPr>
        <w:widowControl w:val="0"/>
        <w:tabs>
          <w:tab w:val="left" w:pos="284"/>
        </w:tabs>
        <w:suppressAutoHyphens/>
        <w:autoSpaceDN w:val="0"/>
        <w:spacing w:after="120" w:line="360" w:lineRule="auto"/>
        <w:ind w:left="284" w:hanging="284"/>
        <w:jc w:val="both"/>
        <w:textAlignment w:val="baseline"/>
        <w:rPr>
          <w:rFonts w:ascii="Arial" w:eastAsia="SimSun" w:hAnsi="Arial" w:cs="Arial"/>
          <w:b/>
          <w:kern w:val="3"/>
          <w:sz w:val="24"/>
          <w:szCs w:val="24"/>
          <w:lang w:eastAsia="zh-CN" w:bidi="hi-IN"/>
        </w:rPr>
      </w:pPr>
      <w:r w:rsidRPr="00031A35">
        <w:rPr>
          <w:rFonts w:ascii="Arial" w:eastAsia="Lucida Sans Unicode" w:hAnsi="Arial" w:cs="Arial"/>
          <w:kern w:val="3"/>
          <w:sz w:val="24"/>
          <w:szCs w:val="24"/>
          <w:lang w:eastAsia="zh-CN" w:bidi="hi-IN"/>
        </w:rPr>
        <w:t>1.</w:t>
      </w:r>
      <w:r w:rsidRPr="00031A35">
        <w:rPr>
          <w:rFonts w:ascii="Arial" w:eastAsia="Lucida Sans Unicode" w:hAnsi="Arial" w:cs="Arial"/>
          <w:kern w:val="3"/>
          <w:sz w:val="24"/>
          <w:szCs w:val="24"/>
          <w:lang w:eastAsia="zh-CN" w:bidi="hi-IN"/>
        </w:rPr>
        <w:tab/>
        <w:t xml:space="preserve">Oferujemy wykonanie prac objętych zamówieniem, zgodnie z wymogami </w:t>
      </w:r>
      <w:r w:rsidRPr="00031A35">
        <w:rPr>
          <w:rFonts w:ascii="Arial" w:eastAsia="Lucida Sans Unicode" w:hAnsi="Arial" w:cs="Arial"/>
          <w:b/>
          <w:kern w:val="3"/>
          <w:sz w:val="24"/>
          <w:szCs w:val="24"/>
          <w:lang w:eastAsia="zh-CN" w:bidi="hi-IN"/>
        </w:rPr>
        <w:t xml:space="preserve">Opisu przedmiotu zamówienia pn.  </w:t>
      </w:r>
      <w:r w:rsidR="00D86278" w:rsidRPr="00D86278">
        <w:rPr>
          <w:rFonts w:ascii="Arial" w:eastAsia="Lucida Sans Unicode" w:hAnsi="Arial" w:cs="Arial"/>
          <w:b/>
          <w:kern w:val="3"/>
          <w:sz w:val="24"/>
          <w:szCs w:val="24"/>
          <w:lang w:eastAsia="zh-CN" w:bidi="hi-IN"/>
        </w:rPr>
        <w:t>Sporządzenie ekspertyzy stanu technicznego wiaduktu w ciągu drogi powiatowej nr 5205W (Płock) - gr. miasta - Draganie - Proboszczewice</w:t>
      </w:r>
      <w:r w:rsidRPr="00031A35">
        <w:rPr>
          <w:rFonts w:ascii="Arial" w:eastAsia="Lucida Sans Unicode" w:hAnsi="Arial" w:cs="Arial"/>
          <w:b/>
          <w:sz w:val="24"/>
          <w:szCs w:val="24"/>
        </w:rPr>
        <w:t>.</w:t>
      </w:r>
    </w:p>
    <w:p w14:paraId="41E469D7" w14:textId="77777777" w:rsidR="00031A35" w:rsidRPr="00031A35" w:rsidRDefault="00031A35" w:rsidP="00654BDD">
      <w:pPr>
        <w:widowControl w:val="0"/>
        <w:tabs>
          <w:tab w:val="left" w:pos="284"/>
        </w:tabs>
        <w:suppressAutoHyphens/>
        <w:autoSpaceDN w:val="0"/>
        <w:spacing w:after="120" w:line="360" w:lineRule="auto"/>
        <w:ind w:left="284" w:hanging="284"/>
        <w:jc w:val="both"/>
        <w:textAlignment w:val="baseline"/>
        <w:rPr>
          <w:rFonts w:ascii="Arial" w:eastAsia="Lucida Sans Unicode" w:hAnsi="Arial" w:cs="Arial"/>
          <w:kern w:val="3"/>
          <w:sz w:val="24"/>
          <w:szCs w:val="24"/>
          <w:shd w:val="clear" w:color="auto" w:fill="FFFFFF"/>
          <w:lang w:eastAsia="zh-CN" w:bidi="hi-IN"/>
        </w:rPr>
      </w:pPr>
      <w:r w:rsidRPr="00031A35">
        <w:rPr>
          <w:rFonts w:ascii="Arial" w:eastAsia="Lucida Sans Unicode" w:hAnsi="Arial" w:cs="Arial"/>
          <w:kern w:val="3"/>
          <w:sz w:val="24"/>
          <w:szCs w:val="24"/>
          <w:shd w:val="clear" w:color="auto" w:fill="FFFFFF"/>
          <w:lang w:eastAsia="zh-CN" w:bidi="hi-IN"/>
        </w:rPr>
        <w:t xml:space="preserve">2. </w:t>
      </w:r>
      <w:r w:rsidRPr="00031A35">
        <w:rPr>
          <w:rFonts w:ascii="Arial" w:eastAsia="Lucida Sans Unicode" w:hAnsi="Arial" w:cs="Arial"/>
          <w:kern w:val="3"/>
          <w:sz w:val="24"/>
          <w:szCs w:val="24"/>
          <w:shd w:val="clear" w:color="auto" w:fill="FFFFFF"/>
          <w:lang w:eastAsia="zh-CN" w:bidi="hi-IN"/>
        </w:rPr>
        <w:tab/>
        <w:t>Oświadczamy, że zapoznaliśmy się z dokumentacją i zdobyliśmy konieczne informacje do przygotowania oferty.</w:t>
      </w:r>
    </w:p>
    <w:p w14:paraId="72BD4507" w14:textId="77777777" w:rsidR="00031A35" w:rsidRPr="00031A35" w:rsidRDefault="00031A35" w:rsidP="00654BDD">
      <w:pPr>
        <w:widowControl w:val="0"/>
        <w:tabs>
          <w:tab w:val="left" w:pos="284"/>
        </w:tabs>
        <w:suppressAutoHyphens/>
        <w:autoSpaceDN w:val="0"/>
        <w:spacing w:after="120" w:line="360" w:lineRule="auto"/>
        <w:ind w:left="284" w:hanging="284"/>
        <w:jc w:val="both"/>
        <w:textAlignment w:val="baseline"/>
        <w:rPr>
          <w:rFonts w:ascii="Arial" w:eastAsia="Lucida Sans Unicode" w:hAnsi="Arial" w:cs="Arial"/>
          <w:kern w:val="3"/>
          <w:sz w:val="24"/>
          <w:szCs w:val="24"/>
          <w:shd w:val="clear" w:color="auto" w:fill="FFFFFF"/>
          <w:lang w:eastAsia="zh-CN" w:bidi="hi-IN"/>
        </w:rPr>
      </w:pPr>
      <w:r w:rsidRPr="00031A35">
        <w:rPr>
          <w:rFonts w:ascii="Arial" w:eastAsia="Lucida Sans Unicode" w:hAnsi="Arial" w:cs="Arial"/>
          <w:kern w:val="3"/>
          <w:sz w:val="24"/>
          <w:szCs w:val="24"/>
          <w:shd w:val="clear" w:color="auto" w:fill="FFFFFF"/>
          <w:lang w:eastAsia="zh-CN" w:bidi="hi-IN"/>
        </w:rPr>
        <w:t>3.</w:t>
      </w:r>
      <w:r w:rsidRPr="00031A35">
        <w:rPr>
          <w:rFonts w:ascii="Arial" w:eastAsia="Lucida Sans Unicode" w:hAnsi="Arial" w:cs="Arial"/>
          <w:kern w:val="3"/>
          <w:sz w:val="24"/>
          <w:szCs w:val="24"/>
          <w:shd w:val="clear" w:color="auto" w:fill="FFFFFF"/>
          <w:lang w:eastAsia="zh-CN" w:bidi="hi-IN"/>
        </w:rPr>
        <w:tab/>
      </w:r>
      <w:r w:rsidRPr="00031A35">
        <w:rPr>
          <w:rFonts w:ascii="Arial" w:hAnsi="Arial" w:cs="Arial"/>
          <w:sz w:val="24"/>
          <w:szCs w:val="24"/>
        </w:rPr>
        <w:t>Oświadczam, że nie zachodzą w stosunku do mnie przesłanki wykluczenia z postępowania na podstawie art.  7 ust. 1 ustawy z dnia 13 kwietnia 2022 r.</w:t>
      </w:r>
      <w:r w:rsidRPr="00031A35">
        <w:rPr>
          <w:rFonts w:ascii="Arial" w:hAnsi="Arial" w:cs="Arial"/>
          <w:i/>
          <w:iCs/>
          <w:sz w:val="24"/>
          <w:szCs w:val="24"/>
        </w:rPr>
        <w:t xml:space="preserve"> o </w:t>
      </w:r>
      <w:r w:rsidRPr="00031A35">
        <w:rPr>
          <w:rFonts w:ascii="Arial" w:hAnsi="Arial" w:cs="Arial"/>
          <w:i/>
          <w:iCs/>
          <w:sz w:val="24"/>
          <w:szCs w:val="24"/>
        </w:rPr>
        <w:lastRenderedPageBreak/>
        <w:t xml:space="preserve">szczególnych rozwiązaniach w zakresie przeciwdziałania wspieraniu agresji na Ukrainę oraz służących ochronie bezpieczeństwa narodowego </w:t>
      </w:r>
      <w:r w:rsidRPr="00031A35">
        <w:rPr>
          <w:rFonts w:ascii="Arial" w:hAnsi="Arial" w:cs="Arial"/>
          <w:iCs/>
          <w:sz w:val="24"/>
          <w:szCs w:val="24"/>
        </w:rPr>
        <w:t>(Dz. U. poz. 835)</w:t>
      </w:r>
      <w:r w:rsidRPr="00031A35">
        <w:rPr>
          <w:rFonts w:ascii="Arial" w:hAnsi="Arial" w:cs="Arial"/>
          <w:i/>
          <w:iCs/>
          <w:sz w:val="24"/>
          <w:szCs w:val="24"/>
          <w:vertAlign w:val="superscript"/>
        </w:rPr>
        <w:footnoteReference w:id="1"/>
      </w:r>
    </w:p>
    <w:p w14:paraId="52391E7A" w14:textId="77777777" w:rsidR="00031A35" w:rsidRPr="00031A35" w:rsidRDefault="00031A35" w:rsidP="00654BDD">
      <w:pPr>
        <w:widowControl w:val="0"/>
        <w:tabs>
          <w:tab w:val="left" w:pos="298"/>
        </w:tabs>
        <w:suppressAutoHyphens/>
        <w:autoSpaceDN w:val="0"/>
        <w:spacing w:after="120" w:line="360" w:lineRule="auto"/>
        <w:jc w:val="both"/>
        <w:textAlignment w:val="baseline"/>
        <w:rPr>
          <w:rFonts w:ascii="Arial" w:eastAsia="Lucida Sans Unicode" w:hAnsi="Arial" w:cs="Arial"/>
          <w:kern w:val="3"/>
          <w:sz w:val="24"/>
          <w:szCs w:val="24"/>
          <w:lang w:eastAsia="zh-CN" w:bidi="hi-IN"/>
        </w:rPr>
      </w:pPr>
      <w:r w:rsidRPr="00031A35">
        <w:rPr>
          <w:rFonts w:ascii="Arial" w:eastAsia="Lucida Sans Unicode" w:hAnsi="Arial" w:cs="Arial"/>
          <w:kern w:val="3"/>
          <w:sz w:val="24"/>
          <w:szCs w:val="24"/>
          <w:lang w:eastAsia="zh-CN" w:bidi="hi-IN"/>
        </w:rPr>
        <w:t>3. Załącznikami do niniejszej oferty są:</w:t>
      </w:r>
    </w:p>
    <w:tbl>
      <w:tblPr>
        <w:tblW w:w="9076" w:type="dxa"/>
        <w:tblInd w:w="392" w:type="dxa"/>
        <w:tblLayout w:type="fixed"/>
        <w:tblLook w:val="01E0" w:firstRow="1" w:lastRow="1" w:firstColumn="1" w:lastColumn="1" w:noHBand="0" w:noVBand="0"/>
      </w:tblPr>
      <w:tblGrid>
        <w:gridCol w:w="425"/>
        <w:gridCol w:w="8651"/>
      </w:tblGrid>
      <w:tr w:rsidR="00031A35" w:rsidRPr="00031A35" w14:paraId="7335134D" w14:textId="77777777" w:rsidTr="00654BDD">
        <w:trPr>
          <w:trHeight w:val="80"/>
        </w:trPr>
        <w:tc>
          <w:tcPr>
            <w:tcW w:w="425" w:type="dxa"/>
            <w:vAlign w:val="center"/>
            <w:hideMark/>
          </w:tcPr>
          <w:p w14:paraId="01004A82" w14:textId="5D6E4411" w:rsidR="00031A35" w:rsidRPr="00031A35" w:rsidRDefault="00924D39" w:rsidP="00654BDD">
            <w:pPr>
              <w:jc w:val="center"/>
              <w:rPr>
                <w:rFonts w:ascii="Arial" w:hAnsi="Arial" w:cs="Arial"/>
                <w:kern w:val="2"/>
                <w:sz w:val="24"/>
                <w:szCs w:val="24"/>
                <w:lang w:eastAsia="en-US"/>
                <w14:ligatures w14:val="standardContextual"/>
              </w:rPr>
            </w:pPr>
            <w:r>
              <w:rPr>
                <w:rFonts w:ascii="Arial" w:hAnsi="Arial" w:cs="Arial"/>
                <w:kern w:val="2"/>
                <w:sz w:val="24"/>
                <w:szCs w:val="24"/>
                <w:lang w:eastAsia="en-US"/>
                <w14:ligatures w14:val="standardContextual"/>
              </w:rPr>
              <w:t>1</w:t>
            </w:r>
          </w:p>
        </w:tc>
        <w:tc>
          <w:tcPr>
            <w:tcW w:w="8651" w:type="dxa"/>
            <w:hideMark/>
          </w:tcPr>
          <w:p w14:paraId="03371534" w14:textId="1919DF25" w:rsidR="00031A35" w:rsidRPr="00031A35" w:rsidRDefault="00654BDD" w:rsidP="00654BDD">
            <w:pPr>
              <w:spacing w:line="360" w:lineRule="auto"/>
              <w:jc w:val="both"/>
              <w:rPr>
                <w:rFonts w:ascii="Arial" w:hAnsi="Arial" w:cs="Arial"/>
                <w:bCs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654BDD">
              <w:rPr>
                <w:rFonts w:ascii="Arial" w:hAnsi="Arial" w:cs="Arial"/>
                <w:bCs/>
                <w:kern w:val="2"/>
                <w:sz w:val="24"/>
                <w:szCs w:val="24"/>
                <w:lang w:eastAsia="en-US"/>
                <w14:ligatures w14:val="standardContextual"/>
              </w:rPr>
              <w:t>Odpis lub informacja z KRS lub CEIDG</w:t>
            </w:r>
          </w:p>
        </w:tc>
      </w:tr>
      <w:tr w:rsidR="00031A35" w:rsidRPr="00031A35" w14:paraId="61FB4DA5" w14:textId="77777777" w:rsidTr="00654BDD">
        <w:trPr>
          <w:trHeight w:val="510"/>
        </w:trPr>
        <w:tc>
          <w:tcPr>
            <w:tcW w:w="425" w:type="dxa"/>
            <w:vAlign w:val="center"/>
            <w:hideMark/>
          </w:tcPr>
          <w:p w14:paraId="56326B24" w14:textId="744D4AF4" w:rsidR="00031A35" w:rsidRPr="00031A35" w:rsidRDefault="00924D39" w:rsidP="00654BDD">
            <w:pPr>
              <w:jc w:val="center"/>
              <w:rPr>
                <w:rFonts w:ascii="Arial" w:hAnsi="Arial" w:cs="Arial"/>
                <w:kern w:val="2"/>
                <w:sz w:val="24"/>
                <w:szCs w:val="24"/>
                <w:lang w:eastAsia="en-US"/>
                <w14:ligatures w14:val="standardContextual"/>
              </w:rPr>
            </w:pPr>
            <w:r>
              <w:rPr>
                <w:rFonts w:ascii="Arial" w:hAnsi="Arial" w:cs="Arial"/>
                <w:kern w:val="2"/>
                <w:sz w:val="24"/>
                <w:szCs w:val="24"/>
                <w:lang w:eastAsia="en-US"/>
                <w14:ligatures w14:val="standardContextual"/>
              </w:rPr>
              <w:t>2</w:t>
            </w:r>
          </w:p>
        </w:tc>
        <w:tc>
          <w:tcPr>
            <w:tcW w:w="8651" w:type="dxa"/>
            <w:vAlign w:val="bottom"/>
            <w:hideMark/>
          </w:tcPr>
          <w:p w14:paraId="67452076" w14:textId="61634A3C" w:rsidR="00031A35" w:rsidRPr="00031A35" w:rsidRDefault="00031A35" w:rsidP="00654BDD">
            <w:pPr>
              <w:jc w:val="center"/>
              <w:rPr>
                <w:rFonts w:ascii="Arial" w:hAnsi="Arial" w:cs="Arial"/>
                <w:bCs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031A35">
              <w:rPr>
                <w:rFonts w:ascii="Arial" w:hAnsi="Arial" w:cs="Arial"/>
                <w:bCs/>
                <w:kern w:val="2"/>
                <w:sz w:val="24"/>
                <w:szCs w:val="24"/>
                <w:lang w:eastAsia="en-US"/>
                <w14:ligatures w14:val="standardContextual"/>
              </w:rPr>
              <w:t>…………………………………………………………………………………………..</w:t>
            </w:r>
          </w:p>
        </w:tc>
      </w:tr>
    </w:tbl>
    <w:p w14:paraId="00DE99AC" w14:textId="77777777" w:rsidR="00031A35" w:rsidRPr="00031A35" w:rsidRDefault="00031A35" w:rsidP="00654BDD">
      <w:pPr>
        <w:widowControl w:val="0"/>
        <w:suppressAutoHyphens/>
        <w:spacing w:after="120" w:line="360" w:lineRule="auto"/>
        <w:rPr>
          <w:rFonts w:ascii="Arial" w:eastAsia="Lucida Sans Unicode" w:hAnsi="Arial" w:cs="Arial"/>
          <w:sz w:val="24"/>
          <w:szCs w:val="24"/>
        </w:rPr>
      </w:pPr>
    </w:p>
    <w:p w14:paraId="76BA1015" w14:textId="77777777" w:rsidR="00031A35" w:rsidRPr="00031A35" w:rsidRDefault="00031A35" w:rsidP="00654BDD">
      <w:pPr>
        <w:widowControl w:val="0"/>
        <w:suppressAutoHyphens/>
        <w:spacing w:after="120" w:line="360" w:lineRule="auto"/>
        <w:rPr>
          <w:rFonts w:ascii="Arial" w:eastAsia="Lucida Sans Unicode" w:hAnsi="Arial" w:cs="Arial"/>
          <w:sz w:val="24"/>
          <w:szCs w:val="24"/>
        </w:rPr>
      </w:pPr>
    </w:p>
    <w:p w14:paraId="6CFE4ADB" w14:textId="77777777" w:rsidR="00654BDD" w:rsidRPr="00654BDD" w:rsidRDefault="00654BDD" w:rsidP="00654BDD">
      <w:pPr>
        <w:widowControl w:val="0"/>
        <w:suppressAutoHyphens/>
        <w:spacing w:after="120" w:line="360" w:lineRule="auto"/>
        <w:ind w:left="3544"/>
        <w:jc w:val="center"/>
        <w:outlineLvl w:val="1"/>
        <w:rPr>
          <w:rFonts w:ascii="Arial" w:eastAsia="Lucida Sans Unicode" w:hAnsi="Arial" w:cs="Arial"/>
          <w:kern w:val="2"/>
          <w:sz w:val="24"/>
          <w:szCs w:val="24"/>
          <w:lang w:eastAsia="ar-SA"/>
        </w:rPr>
      </w:pPr>
      <w:r w:rsidRPr="00654BDD">
        <w:rPr>
          <w:rFonts w:ascii="Arial" w:eastAsia="Lucida Sans Unicode" w:hAnsi="Arial" w:cs="Arial"/>
          <w:kern w:val="2"/>
          <w:sz w:val="24"/>
          <w:szCs w:val="24"/>
          <w:lang w:eastAsia="ar-SA"/>
        </w:rPr>
        <w:t>[kwalifikowany podpis elektroniczny lub podpis</w:t>
      </w:r>
    </w:p>
    <w:p w14:paraId="728AB003" w14:textId="77777777" w:rsidR="00654BDD" w:rsidRPr="00654BDD" w:rsidRDefault="00654BDD" w:rsidP="00654BDD">
      <w:pPr>
        <w:widowControl w:val="0"/>
        <w:suppressAutoHyphens/>
        <w:spacing w:after="120" w:line="360" w:lineRule="auto"/>
        <w:ind w:left="3544"/>
        <w:jc w:val="center"/>
        <w:outlineLvl w:val="1"/>
        <w:rPr>
          <w:rFonts w:ascii="Arial" w:eastAsia="Lucida Sans Unicode" w:hAnsi="Arial" w:cs="Arial"/>
          <w:kern w:val="2"/>
          <w:sz w:val="24"/>
          <w:szCs w:val="24"/>
          <w:lang w:eastAsia="ar-SA" w:bidi="hi-IN"/>
        </w:rPr>
      </w:pPr>
      <w:r w:rsidRPr="00654BDD">
        <w:rPr>
          <w:rFonts w:ascii="Arial" w:eastAsia="Lucida Sans Unicode" w:hAnsi="Arial" w:cs="Arial"/>
          <w:kern w:val="2"/>
          <w:sz w:val="24"/>
          <w:szCs w:val="24"/>
          <w:lang w:eastAsia="ar-SA"/>
        </w:rPr>
        <w:t>zaufany lub podpis osobisty]</w:t>
      </w:r>
    </w:p>
    <w:p w14:paraId="578102C3" w14:textId="43F21461" w:rsidR="00546D9B" w:rsidRPr="00AE0B91" w:rsidRDefault="00546D9B" w:rsidP="0038003F">
      <w:pPr>
        <w:widowControl w:val="0"/>
        <w:tabs>
          <w:tab w:val="left" w:pos="993"/>
        </w:tabs>
        <w:autoSpaceDE w:val="0"/>
        <w:spacing w:after="120" w:line="360" w:lineRule="auto"/>
        <w:jc w:val="right"/>
        <w:rPr>
          <w:rFonts w:ascii="Arial" w:hAnsi="Arial" w:cs="Arial"/>
          <w:i/>
          <w:sz w:val="24"/>
          <w:szCs w:val="24"/>
        </w:rPr>
      </w:pPr>
    </w:p>
    <w:sectPr w:rsidR="00546D9B" w:rsidRPr="00AE0B91" w:rsidSect="007E3917">
      <w:headerReference w:type="default" r:id="rId8"/>
      <w:footerReference w:type="even" r:id="rId9"/>
      <w:pgSz w:w="11906" w:h="16838" w:code="9"/>
      <w:pgMar w:top="1134" w:right="1418" w:bottom="1134" w:left="1418" w:header="709" w:footer="1293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AB5753" w14:textId="77777777" w:rsidR="00435239" w:rsidRDefault="00435239" w:rsidP="00031A35">
      <w:r>
        <w:separator/>
      </w:r>
    </w:p>
  </w:endnote>
  <w:endnote w:type="continuationSeparator" w:id="0">
    <w:p w14:paraId="66CA5AAC" w14:textId="77777777" w:rsidR="00435239" w:rsidRDefault="00435239" w:rsidP="00031A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Times New Roman"/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E0903F" w14:textId="77777777" w:rsidR="0023174E" w:rsidRPr="002E674A" w:rsidRDefault="00C93CA8" w:rsidP="00BB2D38">
    <w:pPr>
      <w:pStyle w:val="Stopka"/>
      <w:framePr w:wrap="around" w:vAnchor="text" w:hAnchor="margin" w:xAlign="center" w:y="1"/>
      <w:rPr>
        <w:rStyle w:val="Numerstrony"/>
      </w:rPr>
    </w:pPr>
    <w:r w:rsidRPr="002E674A">
      <w:rPr>
        <w:rStyle w:val="Numerstrony"/>
      </w:rPr>
      <w:fldChar w:fldCharType="begin"/>
    </w:r>
    <w:r w:rsidRPr="002E674A">
      <w:rPr>
        <w:rStyle w:val="Numerstrony"/>
      </w:rPr>
      <w:instrText xml:space="preserve">PAGE  </w:instrText>
    </w:r>
    <w:r w:rsidRPr="002E674A">
      <w:rPr>
        <w:rStyle w:val="Numerstrony"/>
      </w:rPr>
      <w:fldChar w:fldCharType="end"/>
    </w:r>
  </w:p>
  <w:p w14:paraId="480AA404" w14:textId="77777777" w:rsidR="0023174E" w:rsidRDefault="0023174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91226D" w14:textId="77777777" w:rsidR="00435239" w:rsidRDefault="00435239" w:rsidP="00031A35">
      <w:r>
        <w:separator/>
      </w:r>
    </w:p>
  </w:footnote>
  <w:footnote w:type="continuationSeparator" w:id="0">
    <w:p w14:paraId="03AB6BC7" w14:textId="77777777" w:rsidR="00435239" w:rsidRDefault="00435239" w:rsidP="00031A35">
      <w:r>
        <w:continuationSeparator/>
      </w:r>
    </w:p>
  </w:footnote>
  <w:footnote w:id="1">
    <w:p w14:paraId="46C221E3" w14:textId="77777777" w:rsidR="00031A35" w:rsidRDefault="00031A35" w:rsidP="00031A35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>
        <w:rPr>
          <w:rFonts w:ascii="Arial" w:hAnsi="Arial" w:cs="Arial"/>
          <w:color w:val="222222"/>
          <w:sz w:val="16"/>
          <w:szCs w:val="16"/>
        </w:rPr>
        <w:t xml:space="preserve">z postępowania o udzielenie zamówienia publicznego lub konkursu prowadzonego na podstawie ustawy </w:t>
      </w:r>
      <w:proofErr w:type="spellStart"/>
      <w:r>
        <w:rPr>
          <w:rFonts w:ascii="Arial" w:hAnsi="Arial" w:cs="Arial"/>
          <w:color w:val="222222"/>
          <w:sz w:val="16"/>
          <w:szCs w:val="16"/>
        </w:rPr>
        <w:t>Pzp</w:t>
      </w:r>
      <w:proofErr w:type="spellEnd"/>
      <w:r>
        <w:rPr>
          <w:rFonts w:ascii="Arial" w:hAnsi="Arial" w:cs="Arial"/>
          <w:color w:val="222222"/>
          <w:sz w:val="16"/>
          <w:szCs w:val="16"/>
        </w:rPr>
        <w:t xml:space="preserve"> wyklucza się:</w:t>
      </w:r>
    </w:p>
    <w:p w14:paraId="209AEE57" w14:textId="77777777" w:rsidR="00031A35" w:rsidRDefault="00031A35" w:rsidP="00031A35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Fonts w:ascii="Arial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72B63028" w14:textId="77777777" w:rsidR="00031A35" w:rsidRDefault="00031A35" w:rsidP="00031A35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Fonts w:ascii="Arial" w:hAnsi="Arial" w:cs="Arial"/>
          <w:color w:val="222222"/>
          <w:sz w:val="16"/>
          <w:szCs w:val="16"/>
        </w:rPr>
        <w:t>2)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2626358" w14:textId="77777777" w:rsidR="00031A35" w:rsidRDefault="00031A35" w:rsidP="00031A35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Fonts w:ascii="Arial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8ACA4C" w14:textId="0A4A8D2C" w:rsidR="0023174E" w:rsidRPr="007E3917" w:rsidRDefault="0023174E" w:rsidP="007E391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8"/>
    <w:multiLevelType w:val="multilevel"/>
    <w:tmpl w:val="847E5656"/>
    <w:name w:val="WW8Num8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10.%2"/>
      <w:lvlJc w:val="left"/>
      <w:pPr>
        <w:tabs>
          <w:tab w:val="num" w:pos="644"/>
        </w:tabs>
        <w:ind w:left="644" w:hanging="360"/>
      </w:pPr>
      <w:rPr>
        <w:b/>
        <w:sz w:val="24"/>
        <w:szCs w:val="24"/>
      </w:rPr>
    </w:lvl>
    <w:lvl w:ilvl="2">
      <w:start w:val="1"/>
      <w:numFmt w:val="decimal"/>
      <w:lvlText w:val=".%2.%3"/>
      <w:lvlJc w:val="left"/>
      <w:pPr>
        <w:tabs>
          <w:tab w:val="num" w:pos="1004"/>
        </w:tabs>
        <w:ind w:left="1004" w:hanging="720"/>
      </w:pPr>
    </w:lvl>
    <w:lvl w:ilvl="3">
      <w:start w:val="1"/>
      <w:numFmt w:val="decimal"/>
      <w:lvlText w:val=".%2.%3.%4"/>
      <w:lvlJc w:val="left"/>
      <w:pPr>
        <w:tabs>
          <w:tab w:val="num" w:pos="723"/>
        </w:tabs>
        <w:ind w:left="723" w:hanging="720"/>
      </w:pPr>
    </w:lvl>
    <w:lvl w:ilvl="4">
      <w:start w:val="1"/>
      <w:numFmt w:val="decimal"/>
      <w:lvlText w:val=".%2.%3.%4.%5"/>
      <w:lvlJc w:val="left"/>
      <w:pPr>
        <w:tabs>
          <w:tab w:val="num" w:pos="1084"/>
        </w:tabs>
        <w:ind w:left="1084" w:hanging="1080"/>
      </w:pPr>
    </w:lvl>
    <w:lvl w:ilvl="5">
      <w:start w:val="1"/>
      <w:numFmt w:val="decimal"/>
      <w:lvlText w:val=".%2.%3.%4.%5.%6"/>
      <w:lvlJc w:val="left"/>
      <w:pPr>
        <w:tabs>
          <w:tab w:val="num" w:pos="1085"/>
        </w:tabs>
        <w:ind w:left="1085" w:hanging="1080"/>
      </w:pPr>
    </w:lvl>
    <w:lvl w:ilvl="6">
      <w:start w:val="1"/>
      <w:numFmt w:val="decimal"/>
      <w:lvlText w:val=".%2.%3.%4.%5.%6.%7"/>
      <w:lvlJc w:val="left"/>
      <w:pPr>
        <w:tabs>
          <w:tab w:val="num" w:pos="1446"/>
        </w:tabs>
        <w:ind w:left="1446" w:hanging="1440"/>
      </w:pPr>
    </w:lvl>
    <w:lvl w:ilvl="7">
      <w:start w:val="1"/>
      <w:numFmt w:val="decimal"/>
      <w:lvlText w:val=".%2.%3.%4.%5.%6.%7.%8"/>
      <w:lvlJc w:val="left"/>
      <w:pPr>
        <w:tabs>
          <w:tab w:val="num" w:pos="1447"/>
        </w:tabs>
        <w:ind w:left="1447" w:hanging="1440"/>
      </w:pPr>
    </w:lvl>
    <w:lvl w:ilvl="8">
      <w:start w:val="1"/>
      <w:numFmt w:val="decimal"/>
      <w:lvlText w:val=".%2.%3.%4.%5.%6.%7.%8.%9"/>
      <w:lvlJc w:val="left"/>
      <w:pPr>
        <w:tabs>
          <w:tab w:val="num" w:pos="1808"/>
        </w:tabs>
        <w:ind w:left="1808" w:hanging="1800"/>
      </w:pPr>
    </w:lvl>
  </w:abstractNum>
  <w:abstractNum w:abstractNumId="1" w15:restartNumberingAfterBreak="0">
    <w:nsid w:val="0000000C"/>
    <w:multiLevelType w:val="multilevel"/>
    <w:tmpl w:val="0000000C"/>
    <w:name w:val="WW8Num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" w15:restartNumberingAfterBreak="0">
    <w:nsid w:val="0000000E"/>
    <w:multiLevelType w:val="singleLevel"/>
    <w:tmpl w:val="0000000E"/>
    <w:name w:val="WW8Num2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  <w:i w:val="0"/>
      </w:rPr>
    </w:lvl>
  </w:abstractNum>
  <w:abstractNum w:abstractNumId="3" w15:restartNumberingAfterBreak="0">
    <w:nsid w:val="0000000F"/>
    <w:multiLevelType w:val="multilevel"/>
    <w:tmpl w:val="81AC06D4"/>
    <w:name w:val="WW8Num15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color w:val="auto"/>
      </w:rPr>
    </w:lvl>
    <w:lvl w:ilvl="1">
      <w:start w:val="1"/>
      <w:numFmt w:val="lowerLetter"/>
      <w:lvlText w:val="%2)"/>
      <w:lvlJc w:val="left"/>
      <w:pPr>
        <w:tabs>
          <w:tab w:val="num" w:pos="1211"/>
        </w:tabs>
        <w:ind w:left="1211" w:hanging="360"/>
      </w:pPr>
      <w:rPr>
        <w:color w:val="auto"/>
      </w:rPr>
    </w:lvl>
    <w:lvl w:ilvl="2">
      <w:start w:val="2"/>
      <w:numFmt w:val="decimal"/>
      <w:lvlText w:val="%3."/>
      <w:lvlJc w:val="left"/>
      <w:pPr>
        <w:tabs>
          <w:tab w:val="num" w:pos="2340"/>
        </w:tabs>
        <w:ind w:left="2340" w:hanging="360"/>
      </w:pPr>
      <w:rPr>
        <w:color w:val="auto"/>
      </w:r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0000011"/>
    <w:multiLevelType w:val="multilevel"/>
    <w:tmpl w:val="46A0DE46"/>
    <w:name w:val="WW8Num17"/>
    <w:lvl w:ilvl="0">
      <w:start w:val="1"/>
      <w:numFmt w:val="decimal"/>
      <w:lvlText w:val="%1."/>
      <w:lvlJc w:val="left"/>
      <w:pPr>
        <w:tabs>
          <w:tab w:val="num" w:pos="0"/>
        </w:tabs>
        <w:ind w:left="375" w:hanging="375"/>
      </w:pPr>
      <w:rPr>
        <w:rFonts w:ascii="Arial" w:hAnsi="Arial" w:cs="Arial" w:hint="default"/>
        <w:sz w:val="22"/>
        <w:szCs w:val="24"/>
      </w:rPr>
    </w:lvl>
    <w:lvl w:ilvl="1">
      <w:start w:val="5"/>
      <w:numFmt w:val="decimal"/>
      <w:lvlText w:val="%1.%2"/>
      <w:lvlJc w:val="left"/>
      <w:pPr>
        <w:tabs>
          <w:tab w:val="num" w:pos="0"/>
        </w:tabs>
        <w:ind w:left="375" w:hanging="375"/>
      </w:pPr>
      <w:rPr>
        <w:rFonts w:ascii="Wingdings 2" w:hAnsi="Wingdings 2" w:cs="StarSymbol"/>
        <w:sz w:val="18"/>
        <w:szCs w:val="18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StarSymbol" w:hAnsi="StarSymbol" w:cs="StarSymbol"/>
        <w:sz w:val="18"/>
        <w:szCs w:val="18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  <w:rPr>
        <w:rFonts w:ascii="StarSymbol" w:hAnsi="StarSymbol" w:cs="StarSymbol"/>
        <w:sz w:val="18"/>
        <w:szCs w:val="18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  <w:rPr>
        <w:rFonts w:ascii="StarSymbol" w:hAnsi="StarSymbol" w:cs="StarSymbol"/>
        <w:sz w:val="18"/>
        <w:szCs w:val="18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  <w:rPr>
        <w:rFonts w:ascii="StarSymbol" w:hAnsi="StarSymbol" w:cs="StarSymbol"/>
        <w:sz w:val="18"/>
        <w:szCs w:val="18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ascii="StarSymbol" w:hAnsi="StarSymbol" w:cs="StarSymbol"/>
        <w:sz w:val="18"/>
        <w:szCs w:val="18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ascii="StarSymbol" w:hAnsi="StarSymbol" w:cs="StarSymbol"/>
        <w:sz w:val="18"/>
        <w:szCs w:val="18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  <w:rPr>
        <w:rFonts w:ascii="StarSymbol" w:hAnsi="StarSymbol" w:cs="StarSymbol"/>
        <w:sz w:val="18"/>
        <w:szCs w:val="18"/>
      </w:rPr>
    </w:lvl>
  </w:abstractNum>
  <w:abstractNum w:abstractNumId="5" w15:restartNumberingAfterBreak="0">
    <w:nsid w:val="00000013"/>
    <w:multiLevelType w:val="multilevel"/>
    <w:tmpl w:val="00000013"/>
    <w:name w:val="WW8Num1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0000017"/>
    <w:multiLevelType w:val="multilevel"/>
    <w:tmpl w:val="259C5D1C"/>
    <w:name w:val="WW8Num2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2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0000018"/>
    <w:multiLevelType w:val="multilevel"/>
    <w:tmpl w:val="00000018"/>
    <w:name w:val="WW8Num39"/>
    <w:lvl w:ilvl="0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b w:val="0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b w:val="0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0000025"/>
    <w:multiLevelType w:val="singleLevel"/>
    <w:tmpl w:val="00000025"/>
    <w:name w:val="WW8Num52"/>
    <w:lvl w:ilvl="0">
      <w:start w:val="1"/>
      <w:numFmt w:val="decimal"/>
      <w:lvlText w:val="%1."/>
      <w:lvlJc w:val="left"/>
      <w:pPr>
        <w:tabs>
          <w:tab w:val="num" w:pos="0"/>
        </w:tabs>
        <w:ind w:left="780" w:hanging="360"/>
      </w:pPr>
    </w:lvl>
  </w:abstractNum>
  <w:abstractNum w:abstractNumId="9" w15:restartNumberingAfterBreak="0">
    <w:nsid w:val="03FD2923"/>
    <w:multiLevelType w:val="multilevel"/>
    <w:tmpl w:val="B40A81A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092F7469"/>
    <w:multiLevelType w:val="hybridMultilevel"/>
    <w:tmpl w:val="7834E7D6"/>
    <w:lvl w:ilvl="0" w:tplc="FFFFFFFF">
      <w:start w:val="1"/>
      <w:numFmt w:val="decimal"/>
      <w:lvlText w:val="%1"/>
      <w:lvlJc w:val="left"/>
      <w:pPr>
        <w:ind w:left="3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FFFFFFFF">
      <w:start w:val="1"/>
      <w:numFmt w:val="lowerLetter"/>
      <w:lvlText w:val="%2"/>
      <w:lvlJc w:val="left"/>
      <w:pPr>
        <w:ind w:left="64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04150017">
      <w:start w:val="1"/>
      <w:numFmt w:val="lowerLetter"/>
      <w:lvlText w:val="%3)"/>
      <w:lvlJc w:val="left"/>
      <w:pPr>
        <w:ind w:left="1080" w:hanging="360"/>
      </w:pPr>
    </w:lvl>
    <w:lvl w:ilvl="3" w:tplc="FFFFFFFF">
      <w:start w:val="1"/>
      <w:numFmt w:val="decimal"/>
      <w:lvlText w:val="%4"/>
      <w:lvlJc w:val="left"/>
      <w:pPr>
        <w:ind w:left="164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FFFFFFFF">
      <w:start w:val="1"/>
      <w:numFmt w:val="lowerLetter"/>
      <w:lvlText w:val="%5"/>
      <w:lvlJc w:val="left"/>
      <w:pPr>
        <w:ind w:left="236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FFFFFFFF">
      <w:start w:val="1"/>
      <w:numFmt w:val="lowerRoman"/>
      <w:lvlText w:val="%6"/>
      <w:lvlJc w:val="left"/>
      <w:pPr>
        <w:ind w:left="308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FFFFFFFF">
      <w:start w:val="1"/>
      <w:numFmt w:val="decimal"/>
      <w:lvlText w:val="%7"/>
      <w:lvlJc w:val="left"/>
      <w:pPr>
        <w:ind w:left="380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FFFFFFFF">
      <w:start w:val="1"/>
      <w:numFmt w:val="lowerLetter"/>
      <w:lvlText w:val="%8"/>
      <w:lvlJc w:val="left"/>
      <w:pPr>
        <w:ind w:left="452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FFFFFFFF">
      <w:start w:val="1"/>
      <w:numFmt w:val="lowerRoman"/>
      <w:lvlText w:val="%9"/>
      <w:lvlJc w:val="left"/>
      <w:pPr>
        <w:ind w:left="524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1" w15:restartNumberingAfterBreak="0">
    <w:nsid w:val="0D6B66D0"/>
    <w:multiLevelType w:val="hybridMultilevel"/>
    <w:tmpl w:val="5380A8CA"/>
    <w:lvl w:ilvl="0" w:tplc="CECAB912">
      <w:start w:val="1"/>
      <w:numFmt w:val="decimal"/>
      <w:lvlText w:val="%1."/>
      <w:lvlJc w:val="left"/>
      <w:pPr>
        <w:ind w:left="979" w:firstLine="0"/>
      </w:pPr>
      <w:rPr>
        <w:rFonts w:ascii="Arial" w:eastAsia="Times New Roman" w:hAnsi="Arial" w:cs="Arial" w:hint="default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F1A6F442">
      <w:start w:val="1"/>
      <w:numFmt w:val="lowerLetter"/>
      <w:lvlText w:val="%2"/>
      <w:lvlJc w:val="left"/>
      <w:pPr>
        <w:ind w:left="10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151C35C0">
      <w:start w:val="1"/>
      <w:numFmt w:val="lowerRoman"/>
      <w:lvlText w:val="%3"/>
      <w:lvlJc w:val="left"/>
      <w:pPr>
        <w:ind w:left="18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78480650">
      <w:start w:val="1"/>
      <w:numFmt w:val="decimal"/>
      <w:lvlText w:val="%4"/>
      <w:lvlJc w:val="left"/>
      <w:pPr>
        <w:ind w:left="25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7D384764">
      <w:start w:val="1"/>
      <w:numFmt w:val="lowerLetter"/>
      <w:lvlText w:val="%5"/>
      <w:lvlJc w:val="left"/>
      <w:pPr>
        <w:ind w:left="32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3014BED6">
      <w:start w:val="1"/>
      <w:numFmt w:val="lowerRoman"/>
      <w:lvlText w:val="%6"/>
      <w:lvlJc w:val="left"/>
      <w:pPr>
        <w:ind w:left="39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BA2EFDD2">
      <w:start w:val="1"/>
      <w:numFmt w:val="decimal"/>
      <w:lvlText w:val="%7"/>
      <w:lvlJc w:val="left"/>
      <w:pPr>
        <w:ind w:left="46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F0A450BA">
      <w:start w:val="1"/>
      <w:numFmt w:val="lowerLetter"/>
      <w:lvlText w:val="%8"/>
      <w:lvlJc w:val="left"/>
      <w:pPr>
        <w:ind w:left="54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432A1E28">
      <w:start w:val="1"/>
      <w:numFmt w:val="lowerRoman"/>
      <w:lvlText w:val="%9"/>
      <w:lvlJc w:val="left"/>
      <w:pPr>
        <w:ind w:left="61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2" w15:restartNumberingAfterBreak="0">
    <w:nsid w:val="0DCD1525"/>
    <w:multiLevelType w:val="hybridMultilevel"/>
    <w:tmpl w:val="7864F266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F9D3667"/>
    <w:multiLevelType w:val="hybridMultilevel"/>
    <w:tmpl w:val="62E8F1AA"/>
    <w:lvl w:ilvl="0" w:tplc="2BA48608">
      <w:start w:val="1"/>
      <w:numFmt w:val="lowerLetter"/>
      <w:lvlText w:val="%1)"/>
      <w:lvlJc w:val="left"/>
      <w:pPr>
        <w:ind w:left="10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60" w:hanging="360"/>
      </w:pPr>
    </w:lvl>
    <w:lvl w:ilvl="2" w:tplc="0415001B" w:tentative="1">
      <w:start w:val="1"/>
      <w:numFmt w:val="lowerRoman"/>
      <w:lvlText w:val="%3."/>
      <w:lvlJc w:val="right"/>
      <w:pPr>
        <w:ind w:left="2480" w:hanging="180"/>
      </w:pPr>
    </w:lvl>
    <w:lvl w:ilvl="3" w:tplc="0415000F" w:tentative="1">
      <w:start w:val="1"/>
      <w:numFmt w:val="decimal"/>
      <w:lvlText w:val="%4."/>
      <w:lvlJc w:val="left"/>
      <w:pPr>
        <w:ind w:left="3200" w:hanging="360"/>
      </w:pPr>
    </w:lvl>
    <w:lvl w:ilvl="4" w:tplc="04150019" w:tentative="1">
      <w:start w:val="1"/>
      <w:numFmt w:val="lowerLetter"/>
      <w:lvlText w:val="%5."/>
      <w:lvlJc w:val="left"/>
      <w:pPr>
        <w:ind w:left="3920" w:hanging="360"/>
      </w:pPr>
    </w:lvl>
    <w:lvl w:ilvl="5" w:tplc="0415001B" w:tentative="1">
      <w:start w:val="1"/>
      <w:numFmt w:val="lowerRoman"/>
      <w:lvlText w:val="%6."/>
      <w:lvlJc w:val="right"/>
      <w:pPr>
        <w:ind w:left="4640" w:hanging="180"/>
      </w:pPr>
    </w:lvl>
    <w:lvl w:ilvl="6" w:tplc="0415000F" w:tentative="1">
      <w:start w:val="1"/>
      <w:numFmt w:val="decimal"/>
      <w:lvlText w:val="%7."/>
      <w:lvlJc w:val="left"/>
      <w:pPr>
        <w:ind w:left="5360" w:hanging="360"/>
      </w:pPr>
    </w:lvl>
    <w:lvl w:ilvl="7" w:tplc="04150019" w:tentative="1">
      <w:start w:val="1"/>
      <w:numFmt w:val="lowerLetter"/>
      <w:lvlText w:val="%8."/>
      <w:lvlJc w:val="left"/>
      <w:pPr>
        <w:ind w:left="6080" w:hanging="360"/>
      </w:pPr>
    </w:lvl>
    <w:lvl w:ilvl="8" w:tplc="0415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14" w15:restartNumberingAfterBreak="0">
    <w:nsid w:val="15185F2F"/>
    <w:multiLevelType w:val="hybridMultilevel"/>
    <w:tmpl w:val="90CA0AF6"/>
    <w:lvl w:ilvl="0" w:tplc="8410D28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158A16DB"/>
    <w:multiLevelType w:val="multilevel"/>
    <w:tmpl w:val="779AC212"/>
    <w:lvl w:ilvl="0">
      <w:start w:val="1"/>
      <w:numFmt w:val="decimal"/>
      <w:lvlText w:val="%1."/>
      <w:lvlJc w:val="left"/>
      <w:pPr>
        <w:ind w:left="360" w:hanging="360"/>
      </w:pPr>
      <w:rPr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6" w15:restartNumberingAfterBreak="0">
    <w:nsid w:val="176655A6"/>
    <w:multiLevelType w:val="hybridMultilevel"/>
    <w:tmpl w:val="B444311C"/>
    <w:lvl w:ilvl="0" w:tplc="606EEA84">
      <w:start w:val="1"/>
      <w:numFmt w:val="decimal"/>
      <w:lvlText w:val="%1."/>
      <w:lvlJc w:val="left"/>
      <w:pPr>
        <w:ind w:left="1121" w:firstLine="0"/>
      </w:pPr>
      <w:rPr>
        <w:rFonts w:ascii="Arial" w:eastAsia="Times New Roman" w:hAnsi="Arial" w:cs="Arial" w:hint="default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9BB61940">
      <w:start w:val="1"/>
      <w:numFmt w:val="lowerLetter"/>
      <w:lvlText w:val="%2"/>
      <w:lvlJc w:val="left"/>
      <w:pPr>
        <w:ind w:left="10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076AA682">
      <w:start w:val="1"/>
      <w:numFmt w:val="lowerRoman"/>
      <w:lvlText w:val="%3"/>
      <w:lvlJc w:val="left"/>
      <w:pPr>
        <w:ind w:left="18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764CB852">
      <w:start w:val="1"/>
      <w:numFmt w:val="decimal"/>
      <w:lvlText w:val="%4"/>
      <w:lvlJc w:val="left"/>
      <w:pPr>
        <w:ind w:left="25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D0EC6990">
      <w:start w:val="1"/>
      <w:numFmt w:val="lowerLetter"/>
      <w:lvlText w:val="%5"/>
      <w:lvlJc w:val="left"/>
      <w:pPr>
        <w:ind w:left="32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199857CE">
      <w:start w:val="1"/>
      <w:numFmt w:val="lowerRoman"/>
      <w:lvlText w:val="%6"/>
      <w:lvlJc w:val="left"/>
      <w:pPr>
        <w:ind w:left="39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EB76CBDC">
      <w:start w:val="1"/>
      <w:numFmt w:val="decimal"/>
      <w:lvlText w:val="%7"/>
      <w:lvlJc w:val="left"/>
      <w:pPr>
        <w:ind w:left="46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527CC492">
      <w:start w:val="1"/>
      <w:numFmt w:val="lowerLetter"/>
      <w:lvlText w:val="%8"/>
      <w:lvlJc w:val="left"/>
      <w:pPr>
        <w:ind w:left="54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881E5C40">
      <w:start w:val="1"/>
      <w:numFmt w:val="lowerRoman"/>
      <w:lvlText w:val="%9"/>
      <w:lvlJc w:val="left"/>
      <w:pPr>
        <w:ind w:left="61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7" w15:restartNumberingAfterBreak="0">
    <w:nsid w:val="17ED21FC"/>
    <w:multiLevelType w:val="hybridMultilevel"/>
    <w:tmpl w:val="EF96160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829171A"/>
    <w:multiLevelType w:val="hybridMultilevel"/>
    <w:tmpl w:val="051A04E0"/>
    <w:lvl w:ilvl="0" w:tplc="8410D2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96C7E8C"/>
    <w:multiLevelType w:val="hybridMultilevel"/>
    <w:tmpl w:val="BBC61318"/>
    <w:lvl w:ilvl="0" w:tplc="F9B8C97C">
      <w:start w:val="1"/>
      <w:numFmt w:val="decimal"/>
      <w:lvlText w:val="%1."/>
      <w:lvlJc w:val="left"/>
      <w:pPr>
        <w:ind w:left="979" w:firstLine="0"/>
      </w:pPr>
      <w:rPr>
        <w:rFonts w:ascii="Arial" w:eastAsia="Times New Roman" w:hAnsi="Arial" w:cs="Arial" w:hint="default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93D864A4">
      <w:start w:val="1"/>
      <w:numFmt w:val="lowerRoman"/>
      <w:lvlText w:val="%3"/>
      <w:lvlJc w:val="left"/>
      <w:pPr>
        <w:ind w:left="16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6730195E">
      <w:start w:val="1"/>
      <w:numFmt w:val="decimal"/>
      <w:lvlText w:val="%4"/>
      <w:lvlJc w:val="left"/>
      <w:pPr>
        <w:ind w:left="23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6B309E0C">
      <w:start w:val="1"/>
      <w:numFmt w:val="lowerLetter"/>
      <w:lvlText w:val="%5"/>
      <w:lvlJc w:val="left"/>
      <w:pPr>
        <w:ind w:left="30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AFAAB6E4">
      <w:start w:val="1"/>
      <w:numFmt w:val="lowerRoman"/>
      <w:lvlText w:val="%6"/>
      <w:lvlJc w:val="left"/>
      <w:pPr>
        <w:ind w:left="38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BADE5256">
      <w:start w:val="1"/>
      <w:numFmt w:val="decimal"/>
      <w:lvlText w:val="%7"/>
      <w:lvlJc w:val="left"/>
      <w:pPr>
        <w:ind w:left="45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06BEF064">
      <w:start w:val="1"/>
      <w:numFmt w:val="lowerLetter"/>
      <w:lvlText w:val="%8"/>
      <w:lvlJc w:val="left"/>
      <w:pPr>
        <w:ind w:left="52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E46ED376">
      <w:start w:val="1"/>
      <w:numFmt w:val="lowerRoman"/>
      <w:lvlText w:val="%9"/>
      <w:lvlJc w:val="left"/>
      <w:pPr>
        <w:ind w:left="59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0" w15:restartNumberingAfterBreak="0">
    <w:nsid w:val="1B3D2D21"/>
    <w:multiLevelType w:val="hybridMultilevel"/>
    <w:tmpl w:val="0D88659C"/>
    <w:lvl w:ilvl="0" w:tplc="FFFFFFFF">
      <w:start w:val="1"/>
      <w:numFmt w:val="decimal"/>
      <w:lvlText w:val="%1"/>
      <w:lvlJc w:val="left"/>
      <w:pPr>
        <w:ind w:left="3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FFFFFFFF">
      <w:start w:val="1"/>
      <w:numFmt w:val="lowerLetter"/>
      <w:lvlText w:val="%2"/>
      <w:lvlJc w:val="left"/>
      <w:pPr>
        <w:ind w:left="64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04150017">
      <w:start w:val="1"/>
      <w:numFmt w:val="lowerLetter"/>
      <w:lvlText w:val="%3)"/>
      <w:lvlJc w:val="left"/>
      <w:pPr>
        <w:ind w:left="1080" w:hanging="360"/>
      </w:pPr>
    </w:lvl>
    <w:lvl w:ilvl="3" w:tplc="FFFFFFFF">
      <w:start w:val="1"/>
      <w:numFmt w:val="decimal"/>
      <w:lvlText w:val="%4"/>
      <w:lvlJc w:val="left"/>
      <w:pPr>
        <w:ind w:left="164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FFFFFFFF">
      <w:start w:val="1"/>
      <w:numFmt w:val="lowerLetter"/>
      <w:lvlText w:val="%5"/>
      <w:lvlJc w:val="left"/>
      <w:pPr>
        <w:ind w:left="236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FFFFFFFF">
      <w:start w:val="1"/>
      <w:numFmt w:val="lowerRoman"/>
      <w:lvlText w:val="%6"/>
      <w:lvlJc w:val="left"/>
      <w:pPr>
        <w:ind w:left="308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FFFFFFFF">
      <w:start w:val="1"/>
      <w:numFmt w:val="decimal"/>
      <w:lvlText w:val="%7"/>
      <w:lvlJc w:val="left"/>
      <w:pPr>
        <w:ind w:left="380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FFFFFFFF">
      <w:start w:val="1"/>
      <w:numFmt w:val="lowerLetter"/>
      <w:lvlText w:val="%8"/>
      <w:lvlJc w:val="left"/>
      <w:pPr>
        <w:ind w:left="452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FFFFFFFF">
      <w:start w:val="1"/>
      <w:numFmt w:val="lowerRoman"/>
      <w:lvlText w:val="%9"/>
      <w:lvlJc w:val="left"/>
      <w:pPr>
        <w:ind w:left="524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1" w15:restartNumberingAfterBreak="0">
    <w:nsid w:val="1CFE7CC9"/>
    <w:multiLevelType w:val="hybridMultilevel"/>
    <w:tmpl w:val="053C15AC"/>
    <w:lvl w:ilvl="0" w:tplc="8410D28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1E2117F4"/>
    <w:multiLevelType w:val="multilevel"/>
    <w:tmpl w:val="A4F4C3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b/>
        <w:i w:val="0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 w15:restartNumberingAfterBreak="0">
    <w:nsid w:val="1EC77935"/>
    <w:multiLevelType w:val="hybridMultilevel"/>
    <w:tmpl w:val="3F8C563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FB51AE9"/>
    <w:multiLevelType w:val="multilevel"/>
    <w:tmpl w:val="0F1C029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5" w15:restartNumberingAfterBreak="0">
    <w:nsid w:val="24296BED"/>
    <w:multiLevelType w:val="hybridMultilevel"/>
    <w:tmpl w:val="E500B934"/>
    <w:lvl w:ilvl="0" w:tplc="FFFFFFFF">
      <w:start w:val="1"/>
      <w:numFmt w:val="decimal"/>
      <w:lvlText w:val="%1."/>
      <w:lvlJc w:val="left"/>
      <w:pPr>
        <w:ind w:left="979" w:firstLine="0"/>
      </w:pPr>
      <w:rPr>
        <w:rFonts w:ascii="Arial" w:eastAsia="Times New Roman" w:hAnsi="Arial" w:cs="Arial" w:hint="default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FFFFFFFF">
      <w:start w:val="1"/>
      <w:numFmt w:val="lowerRoman"/>
      <w:lvlText w:val="%3"/>
      <w:lvlJc w:val="left"/>
      <w:pPr>
        <w:ind w:left="178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FFFFFFFF">
      <w:start w:val="1"/>
      <w:numFmt w:val="decimal"/>
      <w:lvlText w:val="%4"/>
      <w:lvlJc w:val="left"/>
      <w:pPr>
        <w:ind w:left="250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FFFFFFFF">
      <w:start w:val="1"/>
      <w:numFmt w:val="lowerLetter"/>
      <w:lvlText w:val="%5"/>
      <w:lvlJc w:val="left"/>
      <w:pPr>
        <w:ind w:left="322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FFFFFFFF">
      <w:start w:val="1"/>
      <w:numFmt w:val="lowerRoman"/>
      <w:lvlText w:val="%6"/>
      <w:lvlJc w:val="left"/>
      <w:pPr>
        <w:ind w:left="394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FFFFFFFF">
      <w:start w:val="1"/>
      <w:numFmt w:val="decimal"/>
      <w:lvlText w:val="%7"/>
      <w:lvlJc w:val="left"/>
      <w:pPr>
        <w:ind w:left="466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FFFFFFFF">
      <w:start w:val="1"/>
      <w:numFmt w:val="lowerLetter"/>
      <w:lvlText w:val="%8"/>
      <w:lvlJc w:val="left"/>
      <w:pPr>
        <w:ind w:left="538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FFFFFFFF">
      <w:start w:val="1"/>
      <w:numFmt w:val="lowerRoman"/>
      <w:lvlText w:val="%9"/>
      <w:lvlJc w:val="left"/>
      <w:pPr>
        <w:ind w:left="610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6" w15:restartNumberingAfterBreak="0">
    <w:nsid w:val="258943BD"/>
    <w:multiLevelType w:val="hybridMultilevel"/>
    <w:tmpl w:val="BFD4CF9A"/>
    <w:name w:val="WW8Num222"/>
    <w:lvl w:ilvl="0" w:tplc="C910F77A">
      <w:start w:val="1"/>
      <w:numFmt w:val="bullet"/>
      <w:lvlText w:val=""/>
      <w:lvlJc w:val="left"/>
      <w:pPr>
        <w:tabs>
          <w:tab w:val="num" w:pos="1353"/>
        </w:tabs>
        <w:ind w:left="1353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2073"/>
        </w:tabs>
        <w:ind w:left="2073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793"/>
        </w:tabs>
        <w:ind w:left="2793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513"/>
        </w:tabs>
        <w:ind w:left="3513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4233"/>
        </w:tabs>
        <w:ind w:left="4233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953"/>
        </w:tabs>
        <w:ind w:left="4953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673"/>
        </w:tabs>
        <w:ind w:left="5673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6393"/>
        </w:tabs>
        <w:ind w:left="6393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7113"/>
        </w:tabs>
        <w:ind w:left="7113" w:hanging="360"/>
      </w:pPr>
      <w:rPr>
        <w:rFonts w:ascii="Wingdings" w:hAnsi="Wingdings" w:hint="default"/>
      </w:rPr>
    </w:lvl>
  </w:abstractNum>
  <w:abstractNum w:abstractNumId="27" w15:restartNumberingAfterBreak="0">
    <w:nsid w:val="2A52563B"/>
    <w:multiLevelType w:val="hybridMultilevel"/>
    <w:tmpl w:val="7C3EC1EC"/>
    <w:lvl w:ilvl="0" w:tplc="F5DC9DE0">
      <w:start w:val="1"/>
      <w:numFmt w:val="decimal"/>
      <w:lvlText w:val="%1."/>
      <w:lvlJc w:val="left"/>
      <w:pPr>
        <w:ind w:left="979" w:firstLine="0"/>
      </w:pPr>
      <w:rPr>
        <w:rFonts w:ascii="Arial" w:eastAsia="Times New Roman" w:hAnsi="Arial" w:cs="Arial" w:hint="default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FE8CEE76">
      <w:start w:val="1"/>
      <w:numFmt w:val="decimal"/>
      <w:lvlText w:val="%2)"/>
      <w:lvlJc w:val="left"/>
      <w:pPr>
        <w:ind w:left="1136" w:firstLine="0"/>
      </w:pPr>
      <w:rPr>
        <w:rFonts w:ascii="Arial" w:eastAsia="Times New Roman" w:hAnsi="Arial" w:cs="Arial" w:hint="default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2" w:tplc="88780194">
      <w:start w:val="1"/>
      <w:numFmt w:val="lowerRoman"/>
      <w:lvlText w:val="%3"/>
      <w:lvlJc w:val="left"/>
      <w:pPr>
        <w:ind w:left="14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DB7223CC">
      <w:start w:val="1"/>
      <w:numFmt w:val="decimal"/>
      <w:lvlText w:val="%4"/>
      <w:lvlJc w:val="left"/>
      <w:pPr>
        <w:ind w:left="21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92A40466">
      <w:start w:val="1"/>
      <w:numFmt w:val="lowerLetter"/>
      <w:lvlText w:val="%5"/>
      <w:lvlJc w:val="left"/>
      <w:pPr>
        <w:ind w:left="28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16F2A808">
      <w:start w:val="1"/>
      <w:numFmt w:val="lowerRoman"/>
      <w:lvlText w:val="%6"/>
      <w:lvlJc w:val="left"/>
      <w:pPr>
        <w:ind w:left="36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BD9450FC">
      <w:start w:val="1"/>
      <w:numFmt w:val="decimal"/>
      <w:lvlText w:val="%7"/>
      <w:lvlJc w:val="left"/>
      <w:pPr>
        <w:ind w:left="43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4C14F138">
      <w:start w:val="1"/>
      <w:numFmt w:val="lowerLetter"/>
      <w:lvlText w:val="%8"/>
      <w:lvlJc w:val="left"/>
      <w:pPr>
        <w:ind w:left="50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A4BAEF9A">
      <w:start w:val="1"/>
      <w:numFmt w:val="lowerRoman"/>
      <w:lvlText w:val="%9"/>
      <w:lvlJc w:val="left"/>
      <w:pPr>
        <w:ind w:left="57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8" w15:restartNumberingAfterBreak="0">
    <w:nsid w:val="2AD43559"/>
    <w:multiLevelType w:val="hybridMultilevel"/>
    <w:tmpl w:val="7B9A48A0"/>
    <w:lvl w:ilvl="0" w:tplc="6D40BB0A">
      <w:start w:val="2"/>
      <w:numFmt w:val="decimal"/>
      <w:lvlText w:val="%1."/>
      <w:lvlJc w:val="left"/>
      <w:pPr>
        <w:ind w:left="97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9DDEF32A">
      <w:start w:val="1"/>
      <w:numFmt w:val="lowerRoman"/>
      <w:lvlText w:val="%3"/>
      <w:lvlJc w:val="left"/>
      <w:pPr>
        <w:ind w:left="1562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41EA2DB2">
      <w:start w:val="1"/>
      <w:numFmt w:val="decimal"/>
      <w:lvlText w:val="%4"/>
      <w:lvlJc w:val="left"/>
      <w:pPr>
        <w:ind w:left="2282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5476AE94">
      <w:start w:val="1"/>
      <w:numFmt w:val="lowerLetter"/>
      <w:lvlText w:val="%5"/>
      <w:lvlJc w:val="left"/>
      <w:pPr>
        <w:ind w:left="3002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D74AD088">
      <w:start w:val="1"/>
      <w:numFmt w:val="lowerRoman"/>
      <w:lvlText w:val="%6"/>
      <w:lvlJc w:val="left"/>
      <w:pPr>
        <w:ind w:left="3722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698A7170">
      <w:start w:val="1"/>
      <w:numFmt w:val="decimal"/>
      <w:lvlText w:val="%7"/>
      <w:lvlJc w:val="left"/>
      <w:pPr>
        <w:ind w:left="4442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647EB236">
      <w:start w:val="1"/>
      <w:numFmt w:val="lowerLetter"/>
      <w:lvlText w:val="%8"/>
      <w:lvlJc w:val="left"/>
      <w:pPr>
        <w:ind w:left="5162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3760B432">
      <w:start w:val="1"/>
      <w:numFmt w:val="lowerRoman"/>
      <w:lvlText w:val="%9"/>
      <w:lvlJc w:val="left"/>
      <w:pPr>
        <w:ind w:left="5882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9" w15:restartNumberingAfterBreak="0">
    <w:nsid w:val="2F60394D"/>
    <w:multiLevelType w:val="hybridMultilevel"/>
    <w:tmpl w:val="1A521B4A"/>
    <w:lvl w:ilvl="0" w:tplc="DDBE5206">
      <w:start w:val="1"/>
      <w:numFmt w:val="decimal"/>
      <w:lvlText w:val="%1)"/>
      <w:lvlJc w:val="left"/>
      <w:pPr>
        <w:ind w:left="1040" w:hanging="360"/>
      </w:pPr>
    </w:lvl>
    <w:lvl w:ilvl="1" w:tplc="04150019">
      <w:start w:val="1"/>
      <w:numFmt w:val="lowerLetter"/>
      <w:lvlText w:val="%2."/>
      <w:lvlJc w:val="left"/>
      <w:pPr>
        <w:ind w:left="1760" w:hanging="360"/>
      </w:pPr>
    </w:lvl>
    <w:lvl w:ilvl="2" w:tplc="0415001B">
      <w:start w:val="1"/>
      <w:numFmt w:val="lowerRoman"/>
      <w:lvlText w:val="%3."/>
      <w:lvlJc w:val="right"/>
      <w:pPr>
        <w:ind w:left="2480" w:hanging="180"/>
      </w:pPr>
    </w:lvl>
    <w:lvl w:ilvl="3" w:tplc="0415000F">
      <w:start w:val="1"/>
      <w:numFmt w:val="decimal"/>
      <w:lvlText w:val="%4."/>
      <w:lvlJc w:val="left"/>
      <w:pPr>
        <w:ind w:left="3200" w:hanging="360"/>
      </w:pPr>
    </w:lvl>
    <w:lvl w:ilvl="4" w:tplc="04150019">
      <w:start w:val="1"/>
      <w:numFmt w:val="lowerLetter"/>
      <w:lvlText w:val="%5."/>
      <w:lvlJc w:val="left"/>
      <w:pPr>
        <w:ind w:left="3920" w:hanging="360"/>
      </w:pPr>
    </w:lvl>
    <w:lvl w:ilvl="5" w:tplc="0415001B">
      <w:start w:val="1"/>
      <w:numFmt w:val="lowerRoman"/>
      <w:lvlText w:val="%6."/>
      <w:lvlJc w:val="right"/>
      <w:pPr>
        <w:ind w:left="4640" w:hanging="180"/>
      </w:pPr>
    </w:lvl>
    <w:lvl w:ilvl="6" w:tplc="0415000F">
      <w:start w:val="1"/>
      <w:numFmt w:val="decimal"/>
      <w:lvlText w:val="%7."/>
      <w:lvlJc w:val="left"/>
      <w:pPr>
        <w:ind w:left="5360" w:hanging="360"/>
      </w:pPr>
    </w:lvl>
    <w:lvl w:ilvl="7" w:tplc="04150019">
      <w:start w:val="1"/>
      <w:numFmt w:val="lowerLetter"/>
      <w:lvlText w:val="%8."/>
      <w:lvlJc w:val="left"/>
      <w:pPr>
        <w:ind w:left="6080" w:hanging="360"/>
      </w:pPr>
    </w:lvl>
    <w:lvl w:ilvl="8" w:tplc="0415001B">
      <w:start w:val="1"/>
      <w:numFmt w:val="lowerRoman"/>
      <w:lvlText w:val="%9."/>
      <w:lvlJc w:val="right"/>
      <w:pPr>
        <w:ind w:left="6800" w:hanging="180"/>
      </w:pPr>
    </w:lvl>
  </w:abstractNum>
  <w:abstractNum w:abstractNumId="30" w15:restartNumberingAfterBreak="0">
    <w:nsid w:val="34B37141"/>
    <w:multiLevelType w:val="hybridMultilevel"/>
    <w:tmpl w:val="F228842C"/>
    <w:lvl w:ilvl="0" w:tplc="1A22F9AE">
      <w:start w:val="1"/>
      <w:numFmt w:val="decimal"/>
      <w:lvlText w:val="%1."/>
      <w:lvlJc w:val="left"/>
      <w:pPr>
        <w:ind w:left="979" w:firstLine="0"/>
      </w:pPr>
      <w:rPr>
        <w:rFonts w:ascii="Arial" w:eastAsia="Times New Roman" w:hAnsi="Arial" w:cs="Arial" w:hint="default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1" w:tplc="CBEA50FA">
      <w:start w:val="1"/>
      <w:numFmt w:val="lowerLetter"/>
      <w:lvlText w:val="%2"/>
      <w:lvlJc w:val="left"/>
      <w:pPr>
        <w:ind w:left="111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F6CC7A6C">
      <w:start w:val="1"/>
      <w:numFmt w:val="lowerRoman"/>
      <w:lvlText w:val="%3"/>
      <w:lvlJc w:val="left"/>
      <w:pPr>
        <w:ind w:left="183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111A8902">
      <w:start w:val="1"/>
      <w:numFmt w:val="decimal"/>
      <w:lvlText w:val="%4"/>
      <w:lvlJc w:val="left"/>
      <w:pPr>
        <w:ind w:left="255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7F903DB6">
      <w:start w:val="1"/>
      <w:numFmt w:val="lowerLetter"/>
      <w:lvlText w:val="%5"/>
      <w:lvlJc w:val="left"/>
      <w:pPr>
        <w:ind w:left="327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CFDCD3FE">
      <w:start w:val="1"/>
      <w:numFmt w:val="lowerRoman"/>
      <w:lvlText w:val="%6"/>
      <w:lvlJc w:val="left"/>
      <w:pPr>
        <w:ind w:left="399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50A673B2">
      <w:start w:val="1"/>
      <w:numFmt w:val="decimal"/>
      <w:lvlText w:val="%7"/>
      <w:lvlJc w:val="left"/>
      <w:pPr>
        <w:ind w:left="471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021E93B8">
      <w:start w:val="1"/>
      <w:numFmt w:val="lowerLetter"/>
      <w:lvlText w:val="%8"/>
      <w:lvlJc w:val="left"/>
      <w:pPr>
        <w:ind w:left="543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69EC05FC">
      <w:start w:val="1"/>
      <w:numFmt w:val="lowerRoman"/>
      <w:lvlText w:val="%9"/>
      <w:lvlJc w:val="left"/>
      <w:pPr>
        <w:ind w:left="615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31" w15:restartNumberingAfterBreak="0">
    <w:nsid w:val="367D20A3"/>
    <w:multiLevelType w:val="hybridMultilevel"/>
    <w:tmpl w:val="1DBC247A"/>
    <w:lvl w:ilvl="0" w:tplc="7A269CC8">
      <w:start w:val="1"/>
      <w:numFmt w:val="decimal"/>
      <w:lvlText w:val="%1)"/>
      <w:lvlJc w:val="left"/>
      <w:pPr>
        <w:ind w:left="1040" w:hanging="360"/>
      </w:pPr>
    </w:lvl>
    <w:lvl w:ilvl="1" w:tplc="04150019">
      <w:start w:val="1"/>
      <w:numFmt w:val="lowerLetter"/>
      <w:lvlText w:val="%2."/>
      <w:lvlJc w:val="left"/>
      <w:pPr>
        <w:ind w:left="1760" w:hanging="360"/>
      </w:pPr>
    </w:lvl>
    <w:lvl w:ilvl="2" w:tplc="0415001B">
      <w:start w:val="1"/>
      <w:numFmt w:val="lowerRoman"/>
      <w:lvlText w:val="%3."/>
      <w:lvlJc w:val="right"/>
      <w:pPr>
        <w:ind w:left="2480" w:hanging="180"/>
      </w:pPr>
    </w:lvl>
    <w:lvl w:ilvl="3" w:tplc="0415000F">
      <w:start w:val="1"/>
      <w:numFmt w:val="decimal"/>
      <w:lvlText w:val="%4."/>
      <w:lvlJc w:val="left"/>
      <w:pPr>
        <w:ind w:left="3200" w:hanging="360"/>
      </w:pPr>
    </w:lvl>
    <w:lvl w:ilvl="4" w:tplc="04150019">
      <w:start w:val="1"/>
      <w:numFmt w:val="lowerLetter"/>
      <w:lvlText w:val="%5."/>
      <w:lvlJc w:val="left"/>
      <w:pPr>
        <w:ind w:left="3920" w:hanging="360"/>
      </w:pPr>
    </w:lvl>
    <w:lvl w:ilvl="5" w:tplc="0415001B">
      <w:start w:val="1"/>
      <w:numFmt w:val="lowerRoman"/>
      <w:lvlText w:val="%6."/>
      <w:lvlJc w:val="right"/>
      <w:pPr>
        <w:ind w:left="4640" w:hanging="180"/>
      </w:pPr>
    </w:lvl>
    <w:lvl w:ilvl="6" w:tplc="0415000F">
      <w:start w:val="1"/>
      <w:numFmt w:val="decimal"/>
      <w:lvlText w:val="%7."/>
      <w:lvlJc w:val="left"/>
      <w:pPr>
        <w:ind w:left="5360" w:hanging="360"/>
      </w:pPr>
    </w:lvl>
    <w:lvl w:ilvl="7" w:tplc="04150019">
      <w:start w:val="1"/>
      <w:numFmt w:val="lowerLetter"/>
      <w:lvlText w:val="%8."/>
      <w:lvlJc w:val="left"/>
      <w:pPr>
        <w:ind w:left="6080" w:hanging="360"/>
      </w:pPr>
    </w:lvl>
    <w:lvl w:ilvl="8" w:tplc="0415001B">
      <w:start w:val="1"/>
      <w:numFmt w:val="lowerRoman"/>
      <w:lvlText w:val="%9."/>
      <w:lvlJc w:val="right"/>
      <w:pPr>
        <w:ind w:left="6800" w:hanging="180"/>
      </w:pPr>
    </w:lvl>
  </w:abstractNum>
  <w:abstractNum w:abstractNumId="32" w15:restartNumberingAfterBreak="0">
    <w:nsid w:val="3CAE1ACB"/>
    <w:multiLevelType w:val="hybridMultilevel"/>
    <w:tmpl w:val="CBAE4890"/>
    <w:lvl w:ilvl="0" w:tplc="FFFFFFFF">
      <w:start w:val="1"/>
      <w:numFmt w:val="decimal"/>
      <w:lvlText w:val="%1."/>
      <w:lvlJc w:val="left"/>
      <w:pPr>
        <w:ind w:left="979" w:firstLine="0"/>
      </w:pPr>
      <w:rPr>
        <w:rFonts w:ascii="Arial" w:eastAsia="Times New Roman" w:hAnsi="Arial" w:cs="Arial" w:hint="default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FFFFFFFF">
      <w:start w:val="1"/>
      <w:numFmt w:val="lowerRoman"/>
      <w:lvlText w:val="%3"/>
      <w:lvlJc w:val="left"/>
      <w:pPr>
        <w:ind w:left="14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FFFFFFFF">
      <w:start w:val="1"/>
      <w:numFmt w:val="decimal"/>
      <w:lvlText w:val="%4"/>
      <w:lvlJc w:val="left"/>
      <w:pPr>
        <w:ind w:left="21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FFFFFFFF">
      <w:start w:val="1"/>
      <w:numFmt w:val="lowerLetter"/>
      <w:lvlText w:val="%5"/>
      <w:lvlJc w:val="left"/>
      <w:pPr>
        <w:ind w:left="28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FFFFFFFF">
      <w:start w:val="1"/>
      <w:numFmt w:val="lowerRoman"/>
      <w:lvlText w:val="%6"/>
      <w:lvlJc w:val="left"/>
      <w:pPr>
        <w:ind w:left="36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FFFFFFFF">
      <w:start w:val="1"/>
      <w:numFmt w:val="decimal"/>
      <w:lvlText w:val="%7"/>
      <w:lvlJc w:val="left"/>
      <w:pPr>
        <w:ind w:left="43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FFFFFFFF">
      <w:start w:val="1"/>
      <w:numFmt w:val="lowerLetter"/>
      <w:lvlText w:val="%8"/>
      <w:lvlJc w:val="left"/>
      <w:pPr>
        <w:ind w:left="50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FFFFFFFF">
      <w:start w:val="1"/>
      <w:numFmt w:val="lowerRoman"/>
      <w:lvlText w:val="%9"/>
      <w:lvlJc w:val="left"/>
      <w:pPr>
        <w:ind w:left="57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33" w15:restartNumberingAfterBreak="0">
    <w:nsid w:val="3ECC57C9"/>
    <w:multiLevelType w:val="hybridMultilevel"/>
    <w:tmpl w:val="168EA16C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405A7602"/>
    <w:multiLevelType w:val="hybridMultilevel"/>
    <w:tmpl w:val="13864FF6"/>
    <w:lvl w:ilvl="0" w:tplc="8410D28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5" w15:restartNumberingAfterBreak="0">
    <w:nsid w:val="451758F2"/>
    <w:multiLevelType w:val="hybridMultilevel"/>
    <w:tmpl w:val="6B6C6C28"/>
    <w:lvl w:ilvl="0" w:tplc="BC3AA75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7BE0607"/>
    <w:multiLevelType w:val="multilevel"/>
    <w:tmpl w:val="4BC8B96C"/>
    <w:lvl w:ilvl="0">
      <w:start w:val="1"/>
      <w:numFmt w:val="decimal"/>
      <w:lvlText w:val="%1."/>
      <w:lvlJc w:val="left"/>
      <w:pPr>
        <w:ind w:left="360" w:hanging="360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37" w15:restartNumberingAfterBreak="0">
    <w:nsid w:val="48466812"/>
    <w:multiLevelType w:val="hybridMultilevel"/>
    <w:tmpl w:val="81C038CC"/>
    <w:lvl w:ilvl="0" w:tplc="69460B44">
      <w:start w:val="1"/>
      <w:numFmt w:val="decimal"/>
      <w:lvlText w:val="%1."/>
      <w:lvlJc w:val="left"/>
      <w:pPr>
        <w:ind w:left="1122" w:firstLine="0"/>
      </w:pPr>
      <w:rPr>
        <w:rFonts w:ascii="Arial" w:eastAsia="Times New Roman" w:hAnsi="Arial" w:cs="Arial" w:hint="default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D3EEF804">
      <w:start w:val="1"/>
      <w:numFmt w:val="lowerRoman"/>
      <w:lvlText w:val="%3"/>
      <w:lvlJc w:val="left"/>
      <w:pPr>
        <w:ind w:left="1505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512C623C">
      <w:start w:val="1"/>
      <w:numFmt w:val="decimal"/>
      <w:lvlText w:val="%4"/>
      <w:lvlJc w:val="left"/>
      <w:pPr>
        <w:ind w:left="2225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1124D2BC">
      <w:start w:val="1"/>
      <w:numFmt w:val="lowerLetter"/>
      <w:lvlText w:val="%5"/>
      <w:lvlJc w:val="left"/>
      <w:pPr>
        <w:ind w:left="2945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14A2D02A">
      <w:start w:val="1"/>
      <w:numFmt w:val="lowerRoman"/>
      <w:lvlText w:val="%6"/>
      <w:lvlJc w:val="left"/>
      <w:pPr>
        <w:ind w:left="3665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7DFE0812">
      <w:start w:val="1"/>
      <w:numFmt w:val="decimal"/>
      <w:lvlText w:val="%7"/>
      <w:lvlJc w:val="left"/>
      <w:pPr>
        <w:ind w:left="4385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0C4E5922">
      <w:start w:val="1"/>
      <w:numFmt w:val="lowerLetter"/>
      <w:lvlText w:val="%8"/>
      <w:lvlJc w:val="left"/>
      <w:pPr>
        <w:ind w:left="5105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CDB8C030">
      <w:start w:val="1"/>
      <w:numFmt w:val="lowerRoman"/>
      <w:lvlText w:val="%9"/>
      <w:lvlJc w:val="left"/>
      <w:pPr>
        <w:ind w:left="5825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38" w15:restartNumberingAfterBreak="0">
    <w:nsid w:val="4DF27569"/>
    <w:multiLevelType w:val="hybridMultilevel"/>
    <w:tmpl w:val="FDFAE79A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4FFB1812"/>
    <w:multiLevelType w:val="hybridMultilevel"/>
    <w:tmpl w:val="206AFE7C"/>
    <w:lvl w:ilvl="0" w:tplc="8410D2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0" w15:restartNumberingAfterBreak="0">
    <w:nsid w:val="506E615F"/>
    <w:multiLevelType w:val="hybridMultilevel"/>
    <w:tmpl w:val="AD44847A"/>
    <w:lvl w:ilvl="0" w:tplc="8410D28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 w15:restartNumberingAfterBreak="0">
    <w:nsid w:val="52A36FC9"/>
    <w:multiLevelType w:val="singleLevel"/>
    <w:tmpl w:val="8B4A2998"/>
    <w:lvl w:ilvl="0">
      <w:start w:val="1"/>
      <w:numFmt w:val="lowerLetter"/>
      <w:pStyle w:val="1wyla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42" w15:restartNumberingAfterBreak="0">
    <w:nsid w:val="5386106F"/>
    <w:multiLevelType w:val="hybridMultilevel"/>
    <w:tmpl w:val="D5E6752C"/>
    <w:lvl w:ilvl="0" w:tplc="BBFE8430">
      <w:start w:val="1"/>
      <w:numFmt w:val="decimal"/>
      <w:lvlText w:val="%1."/>
      <w:lvlJc w:val="left"/>
      <w:pPr>
        <w:ind w:left="979" w:firstLine="0"/>
      </w:pPr>
      <w:rPr>
        <w:rFonts w:ascii="Arial" w:eastAsia="Times New Roman" w:hAnsi="Arial" w:cs="Arial" w:hint="default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6AE8CBBA">
      <w:start w:val="1"/>
      <w:numFmt w:val="decimal"/>
      <w:lvlText w:val="%2)"/>
      <w:lvlJc w:val="left"/>
      <w:pPr>
        <w:ind w:left="15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2BDCE56C">
      <w:start w:val="1"/>
      <w:numFmt w:val="lowerRoman"/>
      <w:lvlText w:val="%3"/>
      <w:lvlJc w:val="left"/>
      <w:pPr>
        <w:ind w:left="178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DFB0FD18">
      <w:start w:val="1"/>
      <w:numFmt w:val="decimal"/>
      <w:lvlText w:val="%4"/>
      <w:lvlJc w:val="left"/>
      <w:pPr>
        <w:ind w:left="250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3D7AF6C6">
      <w:start w:val="1"/>
      <w:numFmt w:val="lowerLetter"/>
      <w:lvlText w:val="%5"/>
      <w:lvlJc w:val="left"/>
      <w:pPr>
        <w:ind w:left="322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9FF02B6E">
      <w:start w:val="1"/>
      <w:numFmt w:val="lowerRoman"/>
      <w:lvlText w:val="%6"/>
      <w:lvlJc w:val="left"/>
      <w:pPr>
        <w:ind w:left="394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916A2F86">
      <w:start w:val="1"/>
      <w:numFmt w:val="decimal"/>
      <w:lvlText w:val="%7"/>
      <w:lvlJc w:val="left"/>
      <w:pPr>
        <w:ind w:left="466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9D963506">
      <w:start w:val="1"/>
      <w:numFmt w:val="lowerLetter"/>
      <w:lvlText w:val="%8"/>
      <w:lvlJc w:val="left"/>
      <w:pPr>
        <w:ind w:left="538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AA90F5D6">
      <w:start w:val="1"/>
      <w:numFmt w:val="lowerRoman"/>
      <w:lvlText w:val="%9"/>
      <w:lvlJc w:val="left"/>
      <w:pPr>
        <w:ind w:left="610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43" w15:restartNumberingAfterBreak="0">
    <w:nsid w:val="59431F75"/>
    <w:multiLevelType w:val="hybridMultilevel"/>
    <w:tmpl w:val="55B6AB02"/>
    <w:lvl w:ilvl="0" w:tplc="068C6788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B726B9A"/>
    <w:multiLevelType w:val="hybridMultilevel"/>
    <w:tmpl w:val="EE664A36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46466A00">
      <w:start w:val="1"/>
      <w:numFmt w:val="decimal"/>
      <w:lvlText w:val="%2)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6277444E"/>
    <w:multiLevelType w:val="multilevel"/>
    <w:tmpl w:val="518E22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</w:lvl>
  </w:abstractNum>
  <w:abstractNum w:abstractNumId="46" w15:restartNumberingAfterBreak="0">
    <w:nsid w:val="69C91AE1"/>
    <w:multiLevelType w:val="multilevel"/>
    <w:tmpl w:val="D3029E90"/>
    <w:name w:val="WW8Num29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70"/>
        </w:tabs>
        <w:ind w:left="1070" w:hanging="360"/>
      </w:pPr>
      <w:rPr>
        <w:b w:val="0"/>
        <w:color w:val="auto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2"/>
      <w:numFmt w:val="decimal"/>
      <w:lvlText w:val="%5."/>
      <w:lvlJc w:val="left"/>
      <w:pPr>
        <w:tabs>
          <w:tab w:val="num" w:pos="360"/>
        </w:tabs>
        <w:ind w:left="360" w:hanging="360"/>
      </w:pPr>
    </w:lvl>
    <w:lvl w:ilvl="5">
      <w:start w:val="1"/>
      <w:numFmt w:val="decimal"/>
      <w:lvlText w:val="%6."/>
      <w:lvlJc w:val="left"/>
      <w:pPr>
        <w:tabs>
          <w:tab w:val="num" w:pos="2061"/>
        </w:tabs>
        <w:ind w:left="2061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7" w15:restartNumberingAfterBreak="0">
    <w:nsid w:val="6BF572DC"/>
    <w:multiLevelType w:val="hybridMultilevel"/>
    <w:tmpl w:val="D2F49472"/>
    <w:lvl w:ilvl="0" w:tplc="598CE558">
      <w:start w:val="1"/>
      <w:numFmt w:val="lowerLetter"/>
      <w:lvlText w:val="%1)"/>
      <w:lvlJc w:val="left"/>
      <w:pPr>
        <w:ind w:left="1122" w:firstLine="0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1" w:tplc="FFFFFFFF">
      <w:start w:val="1"/>
      <w:numFmt w:val="decimal"/>
      <w:lvlText w:val="%2)"/>
      <w:lvlJc w:val="left"/>
      <w:pPr>
        <w:ind w:left="114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FFFFFFFF">
      <w:start w:val="1"/>
      <w:numFmt w:val="lowerRoman"/>
      <w:lvlText w:val="%3"/>
      <w:lvlJc w:val="left"/>
      <w:pPr>
        <w:ind w:left="1505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FFFFFFFF">
      <w:start w:val="1"/>
      <w:numFmt w:val="decimal"/>
      <w:lvlText w:val="%4"/>
      <w:lvlJc w:val="left"/>
      <w:pPr>
        <w:ind w:left="2225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FFFFFFFF">
      <w:start w:val="1"/>
      <w:numFmt w:val="lowerLetter"/>
      <w:lvlText w:val="%5"/>
      <w:lvlJc w:val="left"/>
      <w:pPr>
        <w:ind w:left="2945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FFFFFFFF">
      <w:start w:val="1"/>
      <w:numFmt w:val="lowerRoman"/>
      <w:lvlText w:val="%6"/>
      <w:lvlJc w:val="left"/>
      <w:pPr>
        <w:ind w:left="3665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FFFFFFFF">
      <w:start w:val="1"/>
      <w:numFmt w:val="decimal"/>
      <w:lvlText w:val="%7"/>
      <w:lvlJc w:val="left"/>
      <w:pPr>
        <w:ind w:left="4385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FFFFFFFF">
      <w:start w:val="1"/>
      <w:numFmt w:val="lowerLetter"/>
      <w:lvlText w:val="%8"/>
      <w:lvlJc w:val="left"/>
      <w:pPr>
        <w:ind w:left="5105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FFFFFFFF">
      <w:start w:val="1"/>
      <w:numFmt w:val="lowerRoman"/>
      <w:lvlText w:val="%9"/>
      <w:lvlJc w:val="left"/>
      <w:pPr>
        <w:ind w:left="5825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48" w15:restartNumberingAfterBreak="0">
    <w:nsid w:val="6C734048"/>
    <w:multiLevelType w:val="multilevel"/>
    <w:tmpl w:val="4E660C4A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49" w15:restartNumberingAfterBreak="0">
    <w:nsid w:val="6DA5203C"/>
    <w:multiLevelType w:val="hybridMultilevel"/>
    <w:tmpl w:val="91FACDBE"/>
    <w:name w:val="WW8Num2222"/>
    <w:lvl w:ilvl="0" w:tplc="C910F77A">
      <w:start w:val="1"/>
      <w:numFmt w:val="bullet"/>
      <w:lvlText w:val=""/>
      <w:lvlJc w:val="left"/>
      <w:pPr>
        <w:tabs>
          <w:tab w:val="num" w:pos="1353"/>
        </w:tabs>
        <w:ind w:left="1353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2073"/>
        </w:tabs>
        <w:ind w:left="2073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793"/>
        </w:tabs>
        <w:ind w:left="2793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513"/>
        </w:tabs>
        <w:ind w:left="3513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4233"/>
        </w:tabs>
        <w:ind w:left="4233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953"/>
        </w:tabs>
        <w:ind w:left="4953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673"/>
        </w:tabs>
        <w:ind w:left="5673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6393"/>
        </w:tabs>
        <w:ind w:left="6393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7113"/>
        </w:tabs>
        <w:ind w:left="7113" w:hanging="360"/>
      </w:pPr>
      <w:rPr>
        <w:rFonts w:ascii="Wingdings" w:hAnsi="Wingdings" w:hint="default"/>
      </w:rPr>
    </w:lvl>
  </w:abstractNum>
  <w:abstractNum w:abstractNumId="50" w15:restartNumberingAfterBreak="0">
    <w:nsid w:val="70634B91"/>
    <w:multiLevelType w:val="hybridMultilevel"/>
    <w:tmpl w:val="8BE09D52"/>
    <w:lvl w:ilvl="0" w:tplc="8410D2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1" w15:restartNumberingAfterBreak="0">
    <w:nsid w:val="72950A27"/>
    <w:multiLevelType w:val="hybridMultilevel"/>
    <w:tmpl w:val="34982F78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52" w15:restartNumberingAfterBreak="0">
    <w:nsid w:val="780D5FF4"/>
    <w:multiLevelType w:val="hybridMultilevel"/>
    <w:tmpl w:val="C2747AFA"/>
    <w:lvl w:ilvl="0" w:tplc="8410D28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3" w15:restartNumberingAfterBreak="0">
    <w:nsid w:val="79336F79"/>
    <w:multiLevelType w:val="multilevel"/>
    <w:tmpl w:val="841EE69E"/>
    <w:lvl w:ilvl="0">
      <w:start w:val="1"/>
      <w:numFmt w:val="decimal"/>
      <w:lvlText w:val="%1."/>
      <w:lvlJc w:val="left"/>
      <w:pPr>
        <w:ind w:left="360" w:hanging="360"/>
      </w:pPr>
      <w:rPr>
        <w:b/>
        <w:sz w:val="22"/>
        <w:szCs w:val="22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4" w15:restartNumberingAfterBreak="0">
    <w:nsid w:val="7A376898"/>
    <w:multiLevelType w:val="hybridMultilevel"/>
    <w:tmpl w:val="C0E46CD6"/>
    <w:lvl w:ilvl="0" w:tplc="8410D280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5" w15:restartNumberingAfterBreak="0">
    <w:nsid w:val="7B4F56EC"/>
    <w:multiLevelType w:val="multilevel"/>
    <w:tmpl w:val="C3146FB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12.%2"/>
      <w:lvlJc w:val="left"/>
      <w:pPr>
        <w:tabs>
          <w:tab w:val="num" w:pos="644"/>
        </w:tabs>
        <w:ind w:left="644" w:hanging="360"/>
      </w:pPr>
      <w:rPr>
        <w:b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1004"/>
        </w:tabs>
        <w:ind w:left="1004" w:hanging="720"/>
      </w:pPr>
    </w:lvl>
    <w:lvl w:ilvl="3">
      <w:start w:val="1"/>
      <w:numFmt w:val="decimal"/>
      <w:lvlText w:val="%1.%2.%3.%4"/>
      <w:lvlJc w:val="left"/>
      <w:pPr>
        <w:tabs>
          <w:tab w:val="num" w:pos="723"/>
        </w:tabs>
        <w:ind w:left="723" w:hanging="720"/>
      </w:pPr>
    </w:lvl>
    <w:lvl w:ilvl="4">
      <w:start w:val="1"/>
      <w:numFmt w:val="decimal"/>
      <w:lvlText w:val="%1.%2.%3.%4.%5"/>
      <w:lvlJc w:val="left"/>
      <w:pPr>
        <w:tabs>
          <w:tab w:val="num" w:pos="1084"/>
        </w:tabs>
        <w:ind w:left="1084" w:hanging="1080"/>
      </w:pPr>
    </w:lvl>
    <w:lvl w:ilvl="5">
      <w:start w:val="1"/>
      <w:numFmt w:val="decimal"/>
      <w:lvlText w:val="%1.%2.%3.%4.%5.%6"/>
      <w:lvlJc w:val="left"/>
      <w:pPr>
        <w:tabs>
          <w:tab w:val="num" w:pos="1085"/>
        </w:tabs>
        <w:ind w:left="1085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6"/>
        </w:tabs>
        <w:ind w:left="1446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7"/>
        </w:tabs>
        <w:ind w:left="1447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8"/>
        </w:tabs>
        <w:ind w:left="1808" w:hanging="1800"/>
      </w:pPr>
    </w:lvl>
  </w:abstractNum>
  <w:abstractNum w:abstractNumId="56" w15:restartNumberingAfterBreak="0">
    <w:nsid w:val="7CCF569F"/>
    <w:multiLevelType w:val="hybridMultilevel"/>
    <w:tmpl w:val="3C46D1B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57" w15:restartNumberingAfterBreak="0">
    <w:nsid w:val="7D7D012C"/>
    <w:multiLevelType w:val="hybridMultilevel"/>
    <w:tmpl w:val="BC62A46A"/>
    <w:lvl w:ilvl="0" w:tplc="F490FCA4">
      <w:start w:val="1"/>
      <w:numFmt w:val="decimal"/>
      <w:lvlText w:val="%1)"/>
      <w:lvlJc w:val="left"/>
      <w:pPr>
        <w:ind w:left="1040" w:hanging="360"/>
      </w:pPr>
    </w:lvl>
    <w:lvl w:ilvl="1" w:tplc="04150019">
      <w:start w:val="1"/>
      <w:numFmt w:val="lowerLetter"/>
      <w:lvlText w:val="%2."/>
      <w:lvlJc w:val="left"/>
      <w:pPr>
        <w:ind w:left="1760" w:hanging="360"/>
      </w:pPr>
    </w:lvl>
    <w:lvl w:ilvl="2" w:tplc="0415001B">
      <w:start w:val="1"/>
      <w:numFmt w:val="lowerRoman"/>
      <w:lvlText w:val="%3."/>
      <w:lvlJc w:val="right"/>
      <w:pPr>
        <w:ind w:left="2480" w:hanging="180"/>
      </w:pPr>
    </w:lvl>
    <w:lvl w:ilvl="3" w:tplc="0415000F">
      <w:start w:val="1"/>
      <w:numFmt w:val="decimal"/>
      <w:lvlText w:val="%4."/>
      <w:lvlJc w:val="left"/>
      <w:pPr>
        <w:ind w:left="3200" w:hanging="360"/>
      </w:pPr>
    </w:lvl>
    <w:lvl w:ilvl="4" w:tplc="04150019">
      <w:start w:val="1"/>
      <w:numFmt w:val="lowerLetter"/>
      <w:lvlText w:val="%5."/>
      <w:lvlJc w:val="left"/>
      <w:pPr>
        <w:ind w:left="3920" w:hanging="360"/>
      </w:pPr>
    </w:lvl>
    <w:lvl w:ilvl="5" w:tplc="0415001B">
      <w:start w:val="1"/>
      <w:numFmt w:val="lowerRoman"/>
      <w:lvlText w:val="%6."/>
      <w:lvlJc w:val="right"/>
      <w:pPr>
        <w:ind w:left="4640" w:hanging="180"/>
      </w:pPr>
    </w:lvl>
    <w:lvl w:ilvl="6" w:tplc="0415000F">
      <w:start w:val="1"/>
      <w:numFmt w:val="decimal"/>
      <w:lvlText w:val="%7."/>
      <w:lvlJc w:val="left"/>
      <w:pPr>
        <w:ind w:left="5360" w:hanging="360"/>
      </w:pPr>
    </w:lvl>
    <w:lvl w:ilvl="7" w:tplc="04150019">
      <w:start w:val="1"/>
      <w:numFmt w:val="lowerLetter"/>
      <w:lvlText w:val="%8."/>
      <w:lvlJc w:val="left"/>
      <w:pPr>
        <w:ind w:left="6080" w:hanging="360"/>
      </w:pPr>
    </w:lvl>
    <w:lvl w:ilvl="8" w:tplc="0415001B">
      <w:start w:val="1"/>
      <w:numFmt w:val="lowerRoman"/>
      <w:lvlText w:val="%9."/>
      <w:lvlJc w:val="right"/>
      <w:pPr>
        <w:ind w:left="6800" w:hanging="180"/>
      </w:pPr>
    </w:lvl>
  </w:abstractNum>
  <w:num w:numId="1" w16cid:durableId="699160803">
    <w:abstractNumId w:val="53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778182316">
    <w:abstractNumId w:val="53"/>
  </w:num>
  <w:num w:numId="3" w16cid:durableId="2125339275">
    <w:abstractNumId w:val="41"/>
    <w:lvlOverride w:ilvl="0">
      <w:startOverride w:val="1"/>
    </w:lvlOverride>
  </w:num>
  <w:num w:numId="4" w16cid:durableId="82774677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00564153">
    <w:abstractNumId w:val="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813908100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339233068">
    <w:abstractNumId w:val="13"/>
  </w:num>
  <w:num w:numId="8" w16cid:durableId="870805354">
    <w:abstractNumId w:val="17"/>
  </w:num>
  <w:num w:numId="9" w16cid:durableId="1978997384">
    <w:abstractNumId w:val="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464154549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63502024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73154274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83851015">
    <w:abstractNumId w:val="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741826495">
    <w:abstractNumId w:val="39"/>
  </w:num>
  <w:num w:numId="15" w16cid:durableId="1643391635">
    <w:abstractNumId w:val="9"/>
  </w:num>
  <w:num w:numId="16" w16cid:durableId="521170987">
    <w:abstractNumId w:val="54"/>
  </w:num>
  <w:num w:numId="17" w16cid:durableId="1874540145">
    <w:abstractNumId w:val="34"/>
  </w:num>
  <w:num w:numId="18" w16cid:durableId="1498425897">
    <w:abstractNumId w:val="14"/>
  </w:num>
  <w:num w:numId="19" w16cid:durableId="1010642008">
    <w:abstractNumId w:val="50"/>
  </w:num>
  <w:num w:numId="20" w16cid:durableId="63066956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539704620">
    <w:abstractNumId w:val="21"/>
  </w:num>
  <w:num w:numId="22" w16cid:durableId="1189681778">
    <w:abstractNumId w:val="40"/>
  </w:num>
  <w:num w:numId="23" w16cid:durableId="1485395752">
    <w:abstractNumId w:val="4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423142941">
    <w:abstractNumId w:val="52"/>
  </w:num>
  <w:num w:numId="25" w16cid:durableId="1562668787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760495049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962885980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82531736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75918163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02852395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46007264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38525500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2137405323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496383141">
    <w:abstractNumId w:val="2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62307253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277180514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63295313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65603255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290237826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068117469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89400350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83645830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510294603">
    <w:abstractNumId w:val="18"/>
  </w:num>
  <w:num w:numId="44" w16cid:durableId="304940675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724522177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72708432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33087128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1A35"/>
    <w:rsid w:val="000303F5"/>
    <w:rsid w:val="00031A35"/>
    <w:rsid w:val="00081CE2"/>
    <w:rsid w:val="00094CEB"/>
    <w:rsid w:val="0011117A"/>
    <w:rsid w:val="0011188F"/>
    <w:rsid w:val="00162EF3"/>
    <w:rsid w:val="0023174E"/>
    <w:rsid w:val="00281F1A"/>
    <w:rsid w:val="00286A8A"/>
    <w:rsid w:val="002C590F"/>
    <w:rsid w:val="002C64DE"/>
    <w:rsid w:val="002E674A"/>
    <w:rsid w:val="003117AA"/>
    <w:rsid w:val="003222C5"/>
    <w:rsid w:val="00323A8B"/>
    <w:rsid w:val="00377BE6"/>
    <w:rsid w:val="0038003F"/>
    <w:rsid w:val="003839E3"/>
    <w:rsid w:val="0039253A"/>
    <w:rsid w:val="003D7D5F"/>
    <w:rsid w:val="00435239"/>
    <w:rsid w:val="004904AB"/>
    <w:rsid w:val="00491D33"/>
    <w:rsid w:val="004E2117"/>
    <w:rsid w:val="004E7A1D"/>
    <w:rsid w:val="005234BD"/>
    <w:rsid w:val="00546D9B"/>
    <w:rsid w:val="005772AA"/>
    <w:rsid w:val="005D5C43"/>
    <w:rsid w:val="00654BDD"/>
    <w:rsid w:val="00734E23"/>
    <w:rsid w:val="007553CE"/>
    <w:rsid w:val="00766465"/>
    <w:rsid w:val="00773953"/>
    <w:rsid w:val="00794B71"/>
    <w:rsid w:val="0079635C"/>
    <w:rsid w:val="007E3917"/>
    <w:rsid w:val="007E6CB0"/>
    <w:rsid w:val="0084243C"/>
    <w:rsid w:val="008C248F"/>
    <w:rsid w:val="008E4B2F"/>
    <w:rsid w:val="008F1715"/>
    <w:rsid w:val="00924D39"/>
    <w:rsid w:val="009756B2"/>
    <w:rsid w:val="00983611"/>
    <w:rsid w:val="00997968"/>
    <w:rsid w:val="009F56B8"/>
    <w:rsid w:val="00A250FD"/>
    <w:rsid w:val="00AB48BD"/>
    <w:rsid w:val="00AE0B91"/>
    <w:rsid w:val="00B15984"/>
    <w:rsid w:val="00B267E8"/>
    <w:rsid w:val="00B65ADB"/>
    <w:rsid w:val="00C54C75"/>
    <w:rsid w:val="00C67756"/>
    <w:rsid w:val="00C7577C"/>
    <w:rsid w:val="00C93CA8"/>
    <w:rsid w:val="00CA6081"/>
    <w:rsid w:val="00CB4F45"/>
    <w:rsid w:val="00CC7045"/>
    <w:rsid w:val="00CF342C"/>
    <w:rsid w:val="00CF4508"/>
    <w:rsid w:val="00CF5410"/>
    <w:rsid w:val="00D21BB9"/>
    <w:rsid w:val="00D73973"/>
    <w:rsid w:val="00D86278"/>
    <w:rsid w:val="00E333A0"/>
    <w:rsid w:val="00E34122"/>
    <w:rsid w:val="00E3774F"/>
    <w:rsid w:val="00E85CE0"/>
    <w:rsid w:val="00EA6A0D"/>
    <w:rsid w:val="00ED0383"/>
    <w:rsid w:val="00EF43A6"/>
    <w:rsid w:val="00EF5599"/>
    <w:rsid w:val="00F06C74"/>
    <w:rsid w:val="00F46D79"/>
    <w:rsid w:val="00FA2C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DA2758C"/>
  <w15:chartTrackingRefBased/>
  <w15:docId w15:val="{A296F7D4-F20B-48B4-AF1F-92AEF51C20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86278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31A3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031A3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31A3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31A3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31A3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31A35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31A35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31A35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31A35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31A3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31A3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31A3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31A35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31A35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31A3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31A3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31A3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31A3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31A3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31A3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31A3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31A3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31A3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31A35"/>
    <w:rPr>
      <w:i/>
      <w:iCs/>
      <w:color w:val="404040" w:themeColor="text1" w:themeTint="BF"/>
    </w:rPr>
  </w:style>
  <w:style w:type="paragraph" w:styleId="Akapitzlist">
    <w:name w:val="List Paragraph"/>
    <w:basedOn w:val="Normalny"/>
    <w:link w:val="AkapitzlistZnak"/>
    <w:uiPriority w:val="34"/>
    <w:qFormat/>
    <w:rsid w:val="00031A3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31A35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31A3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31A35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31A35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rsid w:val="00031A3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031A35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rsid w:val="00031A3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31A35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Numerstrony">
    <w:name w:val="page number"/>
    <w:basedOn w:val="Domylnaczcionkaakapitu"/>
    <w:rsid w:val="00031A35"/>
  </w:style>
  <w:style w:type="character" w:customStyle="1" w:styleId="AkapitzlistZnak">
    <w:name w:val="Akapit z listą Znak"/>
    <w:link w:val="Akapitzlist"/>
    <w:uiPriority w:val="34"/>
    <w:rsid w:val="00031A35"/>
  </w:style>
  <w:style w:type="paragraph" w:customStyle="1" w:styleId="1wyla">
    <w:name w:val="1. wyl. a)"/>
    <w:basedOn w:val="Normalny"/>
    <w:rsid w:val="00031A35"/>
    <w:pPr>
      <w:numPr>
        <w:numId w:val="3"/>
      </w:numPr>
      <w:snapToGrid w:val="0"/>
      <w:spacing w:line="360" w:lineRule="auto"/>
      <w:jc w:val="both"/>
    </w:pPr>
  </w:style>
  <w:style w:type="character" w:styleId="Uwydatnienie">
    <w:name w:val="Emphasis"/>
    <w:uiPriority w:val="20"/>
    <w:qFormat/>
    <w:rsid w:val="00031A35"/>
    <w:rPr>
      <w:i/>
      <w:iCs/>
    </w:rPr>
  </w:style>
  <w:style w:type="character" w:styleId="Odwoanieprzypisudolnego">
    <w:name w:val="footnote reference"/>
    <w:uiPriority w:val="99"/>
    <w:semiHidden/>
    <w:unhideWhenUsed/>
    <w:rsid w:val="00031A35"/>
    <w:rPr>
      <w:vertAlign w:val="superscript"/>
    </w:rPr>
  </w:style>
  <w:style w:type="paragraph" w:customStyle="1" w:styleId="p0">
    <w:name w:val="p0"/>
    <w:basedOn w:val="Normalny"/>
    <w:rsid w:val="003117AA"/>
    <w:pPr>
      <w:spacing w:before="100" w:beforeAutospacing="1" w:after="100" w:afterAutospacing="1"/>
    </w:pPr>
    <w:rPr>
      <w:sz w:val="24"/>
      <w:szCs w:val="24"/>
    </w:rPr>
  </w:style>
  <w:style w:type="table" w:styleId="Tabela-Siatka">
    <w:name w:val="Table Grid"/>
    <w:basedOn w:val="Standardowy"/>
    <w:uiPriority w:val="39"/>
    <w:rsid w:val="003117AA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654BDD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654BDD"/>
    <w:rPr>
      <w:color w:val="605E5C"/>
      <w:shd w:val="clear" w:color="auto" w:fill="E1DFDD"/>
    </w:rPr>
  </w:style>
  <w:style w:type="table" w:customStyle="1" w:styleId="Tabela-Siatka1">
    <w:name w:val="Tabela - Siatka1"/>
    <w:basedOn w:val="Standardowy"/>
    <w:uiPriority w:val="39"/>
    <w:rsid w:val="00AE0B91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semiHidden/>
    <w:unhideWhenUsed/>
    <w:rsid w:val="00CF342C"/>
    <w:pPr>
      <w:spacing w:after="120"/>
    </w:pPr>
    <w:rPr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CF342C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22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8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0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0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02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59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B6F3C0-34DF-41D1-811E-5FE0DB2530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258</Words>
  <Characters>1548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Ryś</dc:creator>
  <cp:keywords/>
  <dc:description/>
  <cp:lastModifiedBy>Michał Ryś</cp:lastModifiedBy>
  <cp:revision>2</cp:revision>
  <cp:lastPrinted>2026-03-06T14:06:00Z</cp:lastPrinted>
  <dcterms:created xsi:type="dcterms:W3CDTF">2026-03-06T14:08:00Z</dcterms:created>
  <dcterms:modified xsi:type="dcterms:W3CDTF">2026-03-06T14:08:00Z</dcterms:modified>
</cp:coreProperties>
</file>